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tblpYSpec="top"/>
        <w:tblOverlap w:val="never"/>
        <w:tblW w:w="9875" w:type="dxa"/>
        <w:tblBorders>
          <w:top w:val="dashed" w:sz="4" w:space="0" w:color="808080" w:themeColor="background1" w:themeShade="80"/>
          <w:insideH w:val="dashed" w:sz="4" w:space="0" w:color="7F7F7F"/>
          <w:insideV w:val="dashed" w:sz="4" w:space="0" w:color="7F7F7F"/>
        </w:tblBorders>
        <w:tblLook w:val="04A0" w:firstRow="1" w:lastRow="0" w:firstColumn="1" w:lastColumn="0" w:noHBand="0" w:noVBand="1"/>
      </w:tblPr>
      <w:tblGrid>
        <w:gridCol w:w="9925"/>
      </w:tblGrid>
      <w:tr w:rsidR="00653C62" w:rsidTr="00306147">
        <w:trPr>
          <w:trHeight w:val="4844"/>
        </w:trPr>
        <w:tc>
          <w:tcPr>
            <w:tcW w:w="9875" w:type="dxa"/>
          </w:tcPr>
          <w:sdt>
            <w:sdtPr>
              <w:alias w:val="Resume Name"/>
              <w:tag w:val="Resume Name"/>
              <w:id w:val="2142538285"/>
              <w:placeholder>
                <w:docPart w:val="A736133E161147AAB5929188B3BC80BE"/>
              </w:placeholder>
              <w:docPartList>
                <w:docPartGallery w:val="Quick Parts"/>
                <w:docPartCategory w:val=" Resume Name"/>
              </w:docPartList>
            </w:sdtPr>
            <w:sdtEndPr/>
            <w:sdtContent>
              <w:p w:rsidR="00306147" w:rsidRDefault="00306147" w:rsidP="00306147">
                <w:pPr>
                  <w:pStyle w:val="NoSpacing"/>
                </w:pPr>
              </w:p>
              <w:tbl>
                <w:tblPr>
                  <w:tblW w:w="9693" w:type="dxa"/>
                  <w:jc w:val="center"/>
                  <w:tbl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  <w:insideH w:val="single" w:sz="4" w:space="0" w:color="000000" w:themeColor="text1"/>
                    <w:insideV w:val="single" w:sz="4" w:space="0" w:color="000000" w:themeColor="text1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87"/>
                  <w:gridCol w:w="6301"/>
                  <w:gridCol w:w="3005"/>
                </w:tblGrid>
                <w:tr w:rsidR="00306147" w:rsidTr="00306147">
                  <w:trPr>
                    <w:trHeight w:val="3011"/>
                    <w:jc w:val="center"/>
                  </w:trPr>
                  <w:tc>
                    <w:tcPr>
                      <w:tcW w:w="387" w:type="dxa"/>
                      <w:tcBorders>
                        <w:top w:val="single" w:sz="6" w:space="0" w:color="9FB8CD" w:themeColor="accent2"/>
                        <w:left w:val="single" w:sz="6" w:space="0" w:color="9FB8CD" w:themeColor="accent2"/>
                        <w:bottom w:val="single" w:sz="6" w:space="0" w:color="9FB8CD" w:themeColor="accent2"/>
                        <w:right w:val="single" w:sz="6" w:space="0" w:color="9FB8CD" w:themeColor="accent2"/>
                      </w:tcBorders>
                      <w:shd w:val="clear" w:color="auto" w:fill="9FB8CD" w:themeFill="accent2"/>
                    </w:tcPr>
                    <w:p w:rsidR="00306147" w:rsidRDefault="00306147" w:rsidP="00646C54">
                      <w:pPr>
                        <w:framePr w:hSpace="187" w:wrap="around" w:hAnchor="text" w:yAlign="top"/>
                        <w:spacing w:after="0" w:line="240" w:lineRule="auto"/>
                        <w:suppressOverlap/>
                      </w:pPr>
                    </w:p>
                  </w:tc>
                  <w:tc>
                    <w:tcPr>
                      <w:tcW w:w="6301" w:type="dxa"/>
                      <w:tcBorders>
                        <w:top w:val="single" w:sz="6" w:space="0" w:color="9FB8CD" w:themeColor="accent2"/>
                        <w:left w:val="single" w:sz="6" w:space="0" w:color="9FB8CD" w:themeColor="accent2"/>
                        <w:bottom w:val="single" w:sz="6" w:space="0" w:color="9FB8CD" w:themeColor="accent2"/>
                        <w:right w:val="nil"/>
                      </w:tcBorders>
                      <w:tcMar>
                        <w:top w:w="360" w:type="dxa"/>
                        <w:left w:w="360" w:type="dxa"/>
                        <w:bottom w:w="360" w:type="dxa"/>
                        <w:right w:w="0" w:type="dxa"/>
                      </w:tcMar>
                    </w:tcPr>
                    <w:p w:rsidR="00306147" w:rsidRDefault="00306147" w:rsidP="00646C54">
                      <w:pPr>
                        <w:pStyle w:val="PersonalName"/>
                        <w:framePr w:hSpace="187" w:wrap="around" w:hAnchor="text" w:yAlign="top"/>
                        <w:suppressOverlap/>
                        <w:jc w:val="left"/>
                        <w:rPr>
                          <w:b/>
                          <w:bCs/>
                        </w:rPr>
                      </w:pPr>
                      <w:r w:rsidRPr="00306147">
                        <w:rPr>
                          <w:b/>
                          <w:bCs/>
                          <w:color w:val="9FB8CD" w:themeColor="accent2"/>
                          <w:spacing w:val="10"/>
                        </w:rPr>
                        <w:sym w:font="Wingdings 3" w:char="F07D"/>
                      </w:r>
                      <w:sdt>
                        <w:sdtPr>
                          <w:rPr>
                            <w:rFonts w:ascii="Times New Roman" w:eastAsia="Times New Roman" w:hAnsi="Times New Roman"/>
                            <w:b/>
                            <w:bCs/>
                            <w:i/>
                            <w:iCs/>
                            <w:color w:val="000000"/>
                            <w:lang w:eastAsia="en-US"/>
                          </w:rPr>
                          <w:id w:val="11024321"/>
                          <w:placeholder>
                            <w:docPart w:val="6F709AF090F64F409C137F4A5D1D5337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EndPr/>
                        <w:sdtContent>
                          <w:r w:rsidR="000850DE">
                            <w:rPr>
                              <w:rFonts w:ascii="Times New Roman" w:eastAsia="Times New Roman" w:hAnsi="Times New Roman"/>
                              <w:b/>
                              <w:bCs/>
                              <w:i/>
                              <w:iCs/>
                              <w:color w:val="000000"/>
                              <w:lang w:eastAsia="en-US"/>
                            </w:rPr>
                            <w:t>Faisal Ali Hassan Ali Alzarooni</w:t>
                          </w:r>
                        </w:sdtContent>
                      </w:sdt>
                      <w:r w:rsidRPr="00306147"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306147" w:rsidRPr="00306147" w:rsidRDefault="00306147" w:rsidP="00646C54">
                      <w:pPr>
                        <w:pStyle w:val="PersonalName"/>
                        <w:framePr w:hSpace="187" w:wrap="around" w:hAnchor="text" w:yAlign="top"/>
                        <w:suppressOverlap/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306147" w:rsidRPr="002516CC" w:rsidRDefault="00306147" w:rsidP="00646C54">
                      <w:pPr>
                        <w:framePr w:hSpace="187" w:wrap="around" w:hAnchor="text" w:yAlign="top"/>
                        <w:spacing w:after="0" w:line="240" w:lineRule="auto"/>
                        <w:ind w:left="415"/>
                        <w:suppressOverlap/>
                        <w:rPr>
                          <w:rFonts w:ascii="Times New Roman" w:eastAsia="Times New Roman" w:hAnsi="Times New Roman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</w:pPr>
                      <w:r w:rsidRPr="00AF1320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 xml:space="preserve">Contact No. </w:t>
                      </w:r>
                      <w:r w:rsidR="000850DE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00"/>
                          <w:sz w:val="24"/>
                          <w:szCs w:val="24"/>
                        </w:rPr>
                        <w:t>055</w:t>
                      </w:r>
                      <w:r w:rsidRPr="002516CC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00"/>
                          <w:sz w:val="24"/>
                          <w:szCs w:val="24"/>
                        </w:rPr>
                        <w:t xml:space="preserve"> – </w:t>
                      </w:r>
                      <w:r w:rsidR="0033027C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00"/>
                          <w:sz w:val="24"/>
                          <w:szCs w:val="24"/>
                        </w:rPr>
                        <w:t>2550288</w:t>
                      </w:r>
                    </w:p>
                    <w:p w:rsidR="00306147" w:rsidRPr="00CD2036" w:rsidRDefault="00306147" w:rsidP="00646C54">
                      <w:pPr>
                        <w:framePr w:hSpace="187" w:wrap="around" w:hAnchor="text" w:yAlign="top"/>
                        <w:spacing w:after="0" w:line="240" w:lineRule="auto"/>
                        <w:ind w:left="415"/>
                        <w:suppressOverlap/>
                        <w:rPr>
                          <w:rFonts w:ascii="Times New Roman" w:eastAsia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 w:rsidRPr="00CD2036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> E-mail :</w:t>
                      </w:r>
                      <w:r w:rsidR="000850DE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FF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83288B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FF"/>
                          <w:sz w:val="24"/>
                          <w:szCs w:val="24"/>
                          <w:u w:val="single"/>
                        </w:rPr>
                        <w:t>faisal</w:t>
                      </w:r>
                      <w:r w:rsidR="006375B4">
                        <w:rPr>
                          <w:rFonts w:ascii="Times New Roman" w:eastAsia="Times New Roman" w:hAnsi="Times New Roman"/>
                          <w:b/>
                          <w:bCs/>
                          <w:i/>
                          <w:iCs/>
                          <w:color w:val="0000FF"/>
                          <w:sz w:val="24"/>
                          <w:szCs w:val="24"/>
                          <w:u w:val="single"/>
                        </w:rPr>
                        <w:t>alzarooni@yahoo.com</w:t>
                      </w:r>
                    </w:p>
                    <w:p w:rsidR="00306147" w:rsidRDefault="000850DE" w:rsidP="00646C54">
                      <w:pPr>
                        <w:framePr w:hSpace="187" w:wrap="around" w:hAnchor="text" w:yAlign="top"/>
                        <w:spacing w:after="0" w:line="240" w:lineRule="auto"/>
                        <w:ind w:left="415"/>
                        <w:suppressOverlap/>
                        <w:rPr>
                          <w:rFonts w:asciiTheme="minorBidi" w:eastAsia="Times New Roman" w:hAnsiTheme="minorBidi" w:cstheme="minorBidi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Theme="minorBidi" w:eastAsia="Times New Roman" w:hAnsiTheme="minorBidi" w:cstheme="minorBidi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  <w:t xml:space="preserve">P.O Box 30777, </w:t>
                      </w:r>
                      <w:proofErr w:type="spellStart"/>
                      <w:r>
                        <w:rPr>
                          <w:rFonts w:asciiTheme="minorBidi" w:eastAsia="Times New Roman" w:hAnsiTheme="minorBidi" w:cstheme="minorBidi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  <w:t>Sharjah</w:t>
                      </w:r>
                      <w:proofErr w:type="spellEnd"/>
                      <w:r w:rsidR="00306147" w:rsidRPr="00306147">
                        <w:rPr>
                          <w:rFonts w:asciiTheme="minorBidi" w:eastAsia="Times New Roman" w:hAnsiTheme="minorBidi" w:cstheme="minorBidi"/>
                          <w:b/>
                          <w:bCs/>
                          <w:i/>
                          <w:iCs/>
                          <w:color w:val="000000"/>
                          <w:sz w:val="28"/>
                          <w:szCs w:val="28"/>
                        </w:rPr>
                        <w:t xml:space="preserve"> – U.A.E</w:t>
                      </w:r>
                    </w:p>
                    <w:p w:rsidR="00EF6762" w:rsidRPr="00BD32EB" w:rsidRDefault="00EF6762" w:rsidP="00646C54">
                      <w:pPr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/>
                          <w:color w:val="000000"/>
                          <w:sz w:val="32"/>
                          <w:szCs w:val="32"/>
                        </w:rPr>
                      </w:pP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Marital status : 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Single</w:t>
                      </w:r>
                    </w:p>
                    <w:p w:rsidR="00EF6762" w:rsidRPr="00BD32EB" w:rsidRDefault="00EF6762" w:rsidP="00646C54">
                      <w:pPr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/>
                          <w:color w:val="000000"/>
                          <w:sz w:val="32"/>
                          <w:szCs w:val="32"/>
                        </w:rPr>
                      </w:pP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Nationality : 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U.A.E, </w:t>
                      </w:r>
                      <w:proofErr w:type="spellStart"/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khalast</w:t>
                      </w:r>
                      <w:proofErr w:type="spellEnd"/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al-qayd+passport+national</w:t>
                      </w:r>
                      <w:proofErr w:type="spellEnd"/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 id</w:t>
                      </w:r>
                      <w:r w:rsidR="005B485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F6762" w:rsidRPr="00BD32EB" w:rsidRDefault="00EF6762" w:rsidP="00646C54">
                      <w:pPr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/>
                          <w:color w:val="000000"/>
                          <w:sz w:val="32"/>
                          <w:szCs w:val="32"/>
                        </w:rPr>
                      </w:pP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Date of Birth : 1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0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  <w:vertAlign w:val="superscript"/>
                        </w:rPr>
                        <w:t>th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 Apr</w:t>
                      </w: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 198</w:t>
                      </w:r>
                      <w:r w:rsidR="000850DE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6</w:t>
                      </w:r>
                    </w:p>
                    <w:p w:rsidR="00EF6762" w:rsidRPr="00BD32EB" w:rsidRDefault="00717F68" w:rsidP="00646C54">
                      <w:pPr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Place of birth : Riyadh</w:t>
                      </w:r>
                      <w:r w:rsidR="00EF6762"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Saudi Arabia</w:t>
                      </w:r>
                    </w:p>
                    <w:p w:rsidR="00EF6762" w:rsidRPr="00BD32EB" w:rsidRDefault="00EF6762" w:rsidP="00646C54">
                      <w:pPr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jc w:val="both"/>
                        <w:rPr>
                          <w:rFonts w:ascii="Times New Roman" w:eastAsia="Times New Roman" w:hAnsi="Times New Roman"/>
                          <w:color w:val="000000"/>
                          <w:sz w:val="32"/>
                          <w:szCs w:val="32"/>
                        </w:rPr>
                      </w:pP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Sex : Male</w:t>
                      </w:r>
                    </w:p>
                    <w:p w:rsidR="00EF6762" w:rsidRPr="00BD32EB" w:rsidRDefault="00EF6762" w:rsidP="00646C54">
                      <w:pPr>
                        <w:pStyle w:val="ListParagraph"/>
                        <w:framePr w:hSpace="187" w:wrap="around" w:hAnchor="text" w:yAlign="top"/>
                        <w:numPr>
                          <w:ilvl w:val="0"/>
                          <w:numId w:val="32"/>
                        </w:numPr>
                        <w:spacing w:after="0" w:line="240" w:lineRule="auto"/>
                        <w:suppressOverlap/>
                        <w:rPr>
                          <w:rFonts w:asciiTheme="minorBidi" w:eastAsia="Times New Roman" w:hAnsiTheme="minorBidi" w:cstheme="minorBidi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r w:rsidRPr="00BD32EB">
                        <w:rPr>
                          <w:rFonts w:ascii="Trebuchet MS" w:eastAsia="Times New Roman" w:hAnsi="Trebuchet MS"/>
                          <w:color w:val="000000"/>
                          <w:sz w:val="24"/>
                          <w:szCs w:val="24"/>
                        </w:rPr>
                        <w:t>Religion : Muslim</w:t>
                      </w:r>
                    </w:p>
                    <w:p w:rsidR="00306147" w:rsidRDefault="00306147" w:rsidP="00646C54">
                      <w:pPr>
                        <w:pStyle w:val="AddressText"/>
                        <w:framePr w:hSpace="187" w:wrap="around" w:hAnchor="text" w:yAlign="top"/>
                        <w:spacing w:line="240" w:lineRule="auto"/>
                        <w:suppressOverlap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3005" w:type="dxa"/>
                      <w:tcBorders>
                        <w:top w:val="single" w:sz="6" w:space="0" w:color="9FB8CD" w:themeColor="accent2"/>
                        <w:left w:val="nil"/>
                        <w:bottom w:val="single" w:sz="6" w:space="0" w:color="9FB8CD" w:themeColor="accent2"/>
                        <w:right w:val="single" w:sz="6" w:space="0" w:color="9FB8CD" w:themeColor="accent2"/>
                      </w:tcBorders>
                      <w:tcMar>
                        <w:top w:w="360" w:type="dxa"/>
                        <w:left w:w="360" w:type="dxa"/>
                        <w:right w:w="360" w:type="dxa"/>
                      </w:tcMar>
                    </w:tcPr>
                    <w:p w:rsidR="00306147" w:rsidRDefault="00306147" w:rsidP="00646C54">
                      <w:pPr>
                        <w:framePr w:hSpace="187" w:wrap="around" w:hAnchor="text" w:yAlign="top"/>
                        <w:spacing w:after="0" w:line="240" w:lineRule="auto"/>
                        <w:suppressOverlap/>
                      </w:pPr>
                    </w:p>
                  </w:tc>
                </w:tr>
              </w:tbl>
              <w:p w:rsidR="00306147" w:rsidRDefault="009551BD" w:rsidP="00306147">
                <w:pPr>
                  <w:pStyle w:val="NoSpacing"/>
                </w:pPr>
              </w:p>
            </w:sdtContent>
          </w:sdt>
          <w:p w:rsidR="00653C62" w:rsidRDefault="00653C62">
            <w:pPr>
              <w:pStyle w:val="HeaderFirstPage"/>
              <w:pBdr>
                <w:bottom w:val="none" w:sz="0" w:space="0" w:color="auto"/>
              </w:pBdr>
              <w:spacing w:after="0" w:line="240" w:lineRule="auto"/>
              <w:rPr>
                <w:color w:val="9FB8CD" w:themeColor="accent2"/>
              </w:rPr>
            </w:pPr>
          </w:p>
        </w:tc>
      </w:tr>
    </w:tbl>
    <w:p w:rsidR="00653C62" w:rsidRDefault="00653C62">
      <w:pPr>
        <w:pStyle w:val="NoSpacing"/>
      </w:pPr>
    </w:p>
    <w:tbl>
      <w:tblPr>
        <w:tblW w:w="5000" w:type="pct"/>
        <w:jc w:val="center"/>
        <w:tblBorders>
          <w:top w:val="single" w:sz="6" w:space="0" w:color="AAB0C7" w:themeColor="accent1" w:themeTint="99"/>
          <w:left w:val="single" w:sz="6" w:space="0" w:color="AAB0C7" w:themeColor="accent1" w:themeTint="99"/>
          <w:bottom w:val="single" w:sz="6" w:space="0" w:color="AAB0C7" w:themeColor="accent1" w:themeTint="99"/>
          <w:right w:val="single" w:sz="6" w:space="0" w:color="AAB0C7" w:themeColor="accent1" w:themeTint="99"/>
          <w:insideH w:val="single" w:sz="6" w:space="0" w:color="AAB0C7" w:themeColor="accent1" w:themeTint="99"/>
          <w:insideV w:val="single" w:sz="6" w:space="0" w:color="AAB0C7" w:themeColor="accent1" w:themeTint="9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9363"/>
      </w:tblGrid>
      <w:tr w:rsidR="00653C62">
        <w:trPr>
          <w:jc w:val="center"/>
        </w:trPr>
        <w:tc>
          <w:tcPr>
            <w:tcW w:w="365" w:type="dxa"/>
            <w:shd w:val="clear" w:color="auto" w:fill="AAB0C7" w:themeFill="accent1" w:themeFillTint="99"/>
          </w:tcPr>
          <w:p w:rsidR="00653C62" w:rsidRDefault="00653C62">
            <w:pPr>
              <w:spacing w:after="0" w:line="240" w:lineRule="auto"/>
            </w:pPr>
          </w:p>
        </w:tc>
        <w:tc>
          <w:tcPr>
            <w:tcW w:w="0" w:type="auto"/>
            <w:tcMar>
              <w:top w:w="360" w:type="dxa"/>
              <w:left w:w="360" w:type="dxa"/>
              <w:bottom w:w="360" w:type="dxa"/>
              <w:right w:w="360" w:type="dxa"/>
            </w:tcMar>
          </w:tcPr>
          <w:p w:rsidR="00BD32EB" w:rsidRPr="00766768" w:rsidRDefault="00264E12" w:rsidP="00766768">
            <w:pPr>
              <w:pStyle w:val="Section"/>
              <w:rPr>
                <w:color w:val="3E5D78" w:themeColor="accent2" w:themeShade="80"/>
              </w:rPr>
            </w:pPr>
            <w:r w:rsidRPr="002516CC">
              <w:rPr>
                <w:color w:val="3E5D78" w:themeColor="accent2" w:themeShade="80"/>
              </w:rPr>
              <w:t>Objectives</w:t>
            </w:r>
          </w:p>
          <w:p w:rsidR="00653C62" w:rsidRDefault="00BD32EB">
            <w:pPr>
              <w:pStyle w:val="SubsectionText"/>
            </w:pPr>
            <w:r>
              <w:rPr>
                <w:rFonts w:ascii="Trebuchet MS" w:eastAsia="Times New Roman" w:hAnsi="Trebuchet MS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  </w:t>
            </w:r>
            <w:r w:rsidR="00306147" w:rsidRPr="00CD2036">
              <w:rPr>
                <w:rFonts w:ascii="Trebuchet MS" w:eastAsia="Times New Roman" w:hAnsi="Trebuchet MS"/>
                <w:b/>
                <w:bCs/>
                <w:i/>
                <w:iCs/>
                <w:color w:val="000000"/>
                <w:sz w:val="26"/>
                <w:szCs w:val="26"/>
              </w:rPr>
              <w:t>Seeking a suitable position in your organization to utilize my services based on my qualification and experience for career &amp; personnel enhancement</w:t>
            </w:r>
          </w:p>
          <w:p w:rsidR="00653C62" w:rsidRPr="002516CC" w:rsidRDefault="00264E12">
            <w:pPr>
              <w:pStyle w:val="Section"/>
              <w:rPr>
                <w:color w:val="3E5D78" w:themeColor="accent2" w:themeShade="80"/>
              </w:rPr>
            </w:pPr>
            <w:r w:rsidRPr="002516CC">
              <w:rPr>
                <w:color w:val="3E5D78" w:themeColor="accent2" w:themeShade="80"/>
              </w:rPr>
              <w:t>Education</w:t>
            </w:r>
          </w:p>
          <w:p w:rsidR="00653C62" w:rsidRPr="009670EB" w:rsidRDefault="00306147" w:rsidP="002E7DBB">
            <w:pPr>
              <w:pStyle w:val="ListBullet"/>
              <w:numPr>
                <w:ilvl w:val="0"/>
                <w:numId w:val="36"/>
              </w:numPr>
              <w:spacing w:after="0" w:line="240" w:lineRule="auto"/>
              <w:rPr>
                <w:sz w:val="24"/>
                <w:szCs w:val="24"/>
              </w:rPr>
            </w:pPr>
            <w:r w:rsidRPr="003031FC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Passed  Hi</w:t>
            </w:r>
            <w:r w:rsidR="00717F6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gh School Certificate 91% </w:t>
            </w:r>
            <w:r w:rsidR="0076676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natural</w:t>
            </w:r>
            <w:r w:rsidR="00717F6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science From Riyadh – Saudi Arabia</w:t>
            </w:r>
            <w:r w:rsidRPr="003031FC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</w:t>
            </w:r>
            <w:r w:rsidR="006375B4">
              <w:rPr>
                <w:rFonts w:ascii="Trebuchet MS" w:eastAsia="Times New Roman" w:hAnsi="Trebuchet MS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-</w:t>
            </w:r>
            <w:r w:rsidRPr="003031FC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</w:t>
            </w:r>
            <w:r w:rsidRPr="003031FC">
              <w:rPr>
                <w:sz w:val="24"/>
                <w:szCs w:val="24"/>
              </w:rPr>
              <w:t xml:space="preserve"> </w:t>
            </w:r>
            <w:r w:rsidRPr="003031FC">
              <w:rPr>
                <w:rFonts w:ascii="Garamond" w:eastAsia="Times New Roman" w:hAnsi="Garamond"/>
                <w:color w:val="000000"/>
                <w:sz w:val="24"/>
                <w:szCs w:val="24"/>
              </w:rPr>
              <w:t>JULY 200</w:t>
            </w:r>
            <w:r w:rsidR="00717F68">
              <w:rPr>
                <w:rFonts w:ascii="Garamond" w:eastAsia="Times New Roman" w:hAnsi="Garamond"/>
                <w:color w:val="000000"/>
                <w:sz w:val="24"/>
                <w:szCs w:val="24"/>
              </w:rPr>
              <w:t>4</w:t>
            </w:r>
          </w:p>
          <w:p w:rsidR="00BD32EB" w:rsidRPr="00766768" w:rsidRDefault="009670EB" w:rsidP="00766768">
            <w:pPr>
              <w:pStyle w:val="ListBullet"/>
              <w:numPr>
                <w:ilvl w:val="0"/>
                <w:numId w:val="36"/>
              </w:numPr>
              <w:spacing w:after="0" w:line="240" w:lineRule="auto"/>
              <w:rPr>
                <w:rFonts w:ascii="Trebuchet MS" w:hAnsi="Trebuchet MS"/>
                <w:sz w:val="24"/>
                <w:szCs w:val="24"/>
              </w:rPr>
            </w:pPr>
            <w:r w:rsidRPr="0076676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Now I am as</w:t>
            </w:r>
            <w:r w:rsidR="00FF5811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a</w:t>
            </w:r>
            <w:r w:rsidRPr="0076676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senior year student in law major at Ajman </w:t>
            </w:r>
            <w:r w:rsidR="00FA2BE2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University for bachelor degree</w:t>
            </w:r>
          </w:p>
          <w:p w:rsidR="00851E08" w:rsidRPr="00851E08" w:rsidRDefault="00766768" w:rsidP="00851E08">
            <w:pPr>
              <w:pStyle w:val="Section"/>
              <w:rPr>
                <w:color w:val="3E5D78" w:themeColor="accent2" w:themeShade="80"/>
              </w:rPr>
            </w:pPr>
            <w:r>
              <w:rPr>
                <w:color w:val="3E5D78" w:themeColor="accent2" w:themeShade="80"/>
              </w:rPr>
              <w:t>Languages</w:t>
            </w:r>
          </w:p>
          <w:p w:rsidR="00851E08" w:rsidRPr="00AC56B8" w:rsidRDefault="00851E08" w:rsidP="00851E08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32"/>
                <w:szCs w:val="32"/>
              </w:rPr>
            </w:pPr>
            <w:r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English</w:t>
            </w:r>
          </w:p>
          <w:p w:rsidR="00851E08" w:rsidRPr="00AC56B8" w:rsidRDefault="00851E08" w:rsidP="00851E08">
            <w:pPr>
              <w:pStyle w:val="ListParagraph"/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Arabic</w:t>
            </w:r>
          </w:p>
          <w:p w:rsidR="00BD32EB" w:rsidRDefault="00BD32EB">
            <w:pPr>
              <w:spacing w:after="0" w:line="240" w:lineRule="auto"/>
            </w:pPr>
          </w:p>
          <w:p w:rsidR="00BD32EB" w:rsidRDefault="00BD32EB">
            <w:pPr>
              <w:spacing w:after="0" w:line="240" w:lineRule="auto"/>
            </w:pPr>
          </w:p>
          <w:p w:rsidR="00BD32EB" w:rsidRDefault="00BD32EB">
            <w:pPr>
              <w:spacing w:after="0" w:line="240" w:lineRule="auto"/>
            </w:pPr>
          </w:p>
          <w:p w:rsidR="00BD32EB" w:rsidRDefault="00BD32EB">
            <w:pPr>
              <w:spacing w:after="0" w:line="240" w:lineRule="auto"/>
            </w:pPr>
            <w:bookmarkStart w:id="0" w:name="_GoBack"/>
            <w:bookmarkEnd w:id="0"/>
          </w:p>
          <w:p w:rsidR="00653C62" w:rsidRPr="002516CC" w:rsidRDefault="00264E12">
            <w:pPr>
              <w:pStyle w:val="Section"/>
              <w:spacing w:after="0"/>
              <w:rPr>
                <w:color w:val="3E5D78" w:themeColor="accent2" w:themeShade="80"/>
              </w:rPr>
            </w:pPr>
            <w:r w:rsidRPr="002516CC">
              <w:rPr>
                <w:color w:val="3E5D78" w:themeColor="accent2" w:themeShade="80"/>
              </w:rPr>
              <w:lastRenderedPageBreak/>
              <w:t>Experience</w:t>
            </w:r>
          </w:p>
          <w:p w:rsidR="006375B4" w:rsidRPr="00851E08" w:rsidRDefault="006375B4" w:rsidP="006375B4">
            <w:pPr>
              <w:pStyle w:val="Subsection"/>
              <w:tabs>
                <w:tab w:val="left" w:pos="5555"/>
                <w:tab w:val="left" w:pos="5805"/>
              </w:tabs>
              <w:spacing w:after="0"/>
              <w:rPr>
                <w:rStyle w:val="SubsectionDateChar"/>
                <w:rFonts w:ascii="Trebuchet MS" w:eastAsia="Times New Roman" w:hAnsi="Trebuchet MS"/>
                <w:b/>
                <w:color w:val="000000"/>
                <w:sz w:val="24"/>
                <w:szCs w:val="24"/>
              </w:rPr>
            </w:pPr>
            <w:r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From: </w:t>
            </w:r>
            <w:r w:rsidR="00267FEF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01/August/2014 </w:t>
            </w: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–</w:t>
            </w:r>
            <w:r w:rsidR="00267FEF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till date</w:t>
            </w:r>
            <w:r w:rsidR="00267FEF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rebuchet MS" w:eastAsia="Times New Roman" w:hAnsi="Trebuchet MS"/>
                <w:color w:val="000000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rebuchet MS" w:eastAsia="Times New Roman" w:hAnsi="Trebuchet MS"/>
                <w:color w:val="000000"/>
                <w:sz w:val="28"/>
                <w:szCs w:val="28"/>
              </w:rPr>
              <w:t>Mashreq</w:t>
            </w:r>
            <w:proofErr w:type="spellEnd"/>
          </w:p>
          <w:p w:rsidR="00267FEF" w:rsidRDefault="00267FEF" w:rsidP="006375B4">
            <w:pPr>
              <w:pStyle w:val="Subsection"/>
              <w:spacing w:after="0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u w:val="single"/>
              </w:rPr>
              <w:t>Universal Banker(UB) outbound + Branch Catchment Optimization Team(BCOT)</w:t>
            </w:r>
          </w:p>
          <w:p w:rsidR="006375B4" w:rsidRPr="0081384E" w:rsidRDefault="00267FEF" w:rsidP="006375B4">
            <w:pPr>
              <w:pStyle w:val="Subsection"/>
              <w:spacing w:after="0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b w:val="0"/>
                <w:bCs/>
                <w:color w:val="auto"/>
                <w:sz w:val="28"/>
                <w:szCs w:val="28"/>
              </w:rPr>
              <w:t>main key</w:t>
            </w:r>
          </w:p>
          <w:p w:rsidR="006375B4" w:rsidRPr="00BD32EB" w:rsidRDefault="00FA2BE2" w:rsidP="006375B4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T</w:t>
            </w:r>
            <w:r w:rsidR="00267FEF">
              <w:rPr>
                <w:rFonts w:ascii="Trebuchet MS" w:hAnsi="Trebuchet MS"/>
                <w:sz w:val="24"/>
                <w:szCs w:val="24"/>
                <w:lang w:eastAsia="en-US"/>
              </w:rPr>
              <w:t>o operate in the new model of transformed branches &amp; cater to outdoor sales within the branch catchment area</w:t>
            </w:r>
          </w:p>
          <w:p w:rsidR="006375B4" w:rsidRDefault="002F09FC" w:rsidP="006375B4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Service &amp; transaction support to the existing and NTB customers as a backup when indoor UB’s are not available in risk free manner using the latest teller automation devices (TCRs) while maintaining the set service standards at all times</w:t>
            </w:r>
          </w:p>
          <w:p w:rsidR="002F09FC" w:rsidRPr="00FA2BE2" w:rsidRDefault="00FA2BE2" w:rsidP="00FA2BE2">
            <w:pPr>
              <w:pStyle w:val="SubsectionText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sub</w:t>
            </w:r>
            <w:r w:rsidRPr="00FA2BE2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key</w:t>
            </w:r>
            <w:r w:rsidRPr="00FA2BE2">
              <w:rPr>
                <w:rFonts w:ascii="Trebuchet MS" w:hAnsi="Trebuchet MS"/>
                <w:sz w:val="24"/>
                <w:szCs w:val="24"/>
                <w:lang w:eastAsia="en-US"/>
              </w:rPr>
              <w:t xml:space="preserve"> </w:t>
            </w:r>
          </w:p>
          <w:p w:rsidR="006375B4" w:rsidRPr="00BD32EB" w:rsidRDefault="002F09FC" w:rsidP="006375B4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Achieve monthly sales targets of UB (out bound) individuals ensuring adequate coverage of catchment area</w:t>
            </w:r>
          </w:p>
          <w:p w:rsidR="006375B4" w:rsidRPr="00BD32EB" w:rsidRDefault="00FA2BE2" w:rsidP="006375B4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Ensure</w:t>
            </w:r>
            <w:r w:rsidR="002F09FC">
              <w:rPr>
                <w:rFonts w:ascii="Trebuchet MS" w:hAnsi="Trebuchet MS"/>
                <w:sz w:val="24"/>
                <w:szCs w:val="24"/>
                <w:lang w:eastAsia="en-US"/>
              </w:rPr>
              <w:t xml:space="preserve"> achieves </w:t>
            </w:r>
            <w:r w:rsidR="004A0141">
              <w:rPr>
                <w:rFonts w:ascii="Trebuchet MS" w:hAnsi="Trebuchet MS"/>
                <w:sz w:val="24"/>
                <w:szCs w:val="24"/>
                <w:lang w:eastAsia="en-US"/>
              </w:rPr>
              <w:t>all KPI and KPA standard that include face-to-face visits &amp; relationship management, besides monthly financial targets</w:t>
            </w:r>
          </w:p>
          <w:p w:rsidR="006375B4" w:rsidRDefault="004A0141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Maintain a rolling monthly and daily to conduct in consultation wit</w:t>
            </w:r>
            <w:r w:rsidR="00FA2BE2">
              <w:rPr>
                <w:rFonts w:ascii="Trebuchet MS" w:hAnsi="Trebuchet MS"/>
                <w:sz w:val="24"/>
                <w:szCs w:val="24"/>
                <w:lang w:eastAsia="en-US"/>
              </w:rPr>
              <w:t>h capability and branch manager</w:t>
            </w:r>
          </w:p>
          <w:p w:rsidR="004A0141" w:rsidRDefault="004A0141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Work alongside c</w:t>
            </w:r>
            <w:r w:rsidR="00FA2BE2">
              <w:rPr>
                <w:rFonts w:ascii="Trebuchet MS" w:hAnsi="Trebuchet MS"/>
                <w:sz w:val="24"/>
                <w:szCs w:val="24"/>
                <w:lang w:eastAsia="en-US"/>
              </w:rPr>
              <w:t>apability and/or branch manager</w:t>
            </w:r>
            <w:r>
              <w:rPr>
                <w:rFonts w:ascii="Trebuchet MS" w:hAnsi="Trebuchet MS"/>
                <w:sz w:val="24"/>
                <w:szCs w:val="24"/>
                <w:lang w:eastAsia="en-US"/>
              </w:rPr>
              <w:t xml:space="preserve"> to set-up calls, appointments, meetings, closures, references, cross-sell of all the team members to achieve targeted sales numbers for the team</w:t>
            </w:r>
          </w:p>
          <w:p w:rsidR="004A0141" w:rsidRDefault="004A0141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 xml:space="preserve">Lead pay-roll business development initiatives within </w:t>
            </w:r>
            <w:r w:rsidR="00B22804">
              <w:rPr>
                <w:rFonts w:ascii="Trebuchet MS" w:hAnsi="Trebuchet MS"/>
                <w:sz w:val="24"/>
                <w:szCs w:val="24"/>
                <w:lang w:eastAsia="en-US"/>
              </w:rPr>
              <w:t>targeted segments, enlist and maintain relationships with key corporates</w:t>
            </w:r>
          </w:p>
          <w:p w:rsidR="00B22804" w:rsidRDefault="00B22804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Ensure complete understanding of the bank’s most current credit policy for retail product and disseminated within the teams and suggest enhancements</w:t>
            </w:r>
          </w:p>
          <w:p w:rsidR="00B22804" w:rsidRDefault="00B22804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Ensure end-to-end customer TAT is met for all applications submitted by team with quality adherence as per target guidelines</w:t>
            </w:r>
          </w:p>
          <w:p w:rsidR="00F90CD0" w:rsidRDefault="00F90CD0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Progress all incoming CRM leads and referrals within agreed TAT</w:t>
            </w:r>
          </w:p>
          <w:p w:rsidR="00F90CD0" w:rsidRDefault="00F90CD0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Present and acquire retail customers for the bank &amp; provide services to potential customers in an ethical structured &amp; professional manner</w:t>
            </w:r>
          </w:p>
          <w:p w:rsidR="00F90CD0" w:rsidRDefault="00F90CD0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 xml:space="preserve">Manage cash transactions through TCRs at the </w:t>
            </w:r>
            <w:r w:rsidR="009674E3">
              <w:rPr>
                <w:rFonts w:ascii="Trebuchet MS" w:hAnsi="Trebuchet MS"/>
                <w:sz w:val="24"/>
                <w:szCs w:val="24"/>
                <w:lang w:eastAsia="en-US"/>
              </w:rPr>
              <w:t xml:space="preserve">new </w:t>
            </w:r>
            <w:r>
              <w:rPr>
                <w:rFonts w:ascii="Trebuchet MS" w:hAnsi="Trebuchet MS"/>
                <w:sz w:val="24"/>
                <w:szCs w:val="24"/>
                <w:lang w:eastAsia="en-US"/>
              </w:rPr>
              <w:t>express branch model</w:t>
            </w:r>
          </w:p>
          <w:p w:rsidR="00F90CD0" w:rsidRDefault="00F90CD0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t>Introduce &amp; educate customers on the use of bank alternative channels &amp; new digital technologies</w:t>
            </w:r>
          </w:p>
          <w:p w:rsidR="00F90CD0" w:rsidRPr="006375B4" w:rsidRDefault="00F90CD0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>
              <w:rPr>
                <w:rFonts w:ascii="Trebuchet MS" w:hAnsi="Trebuchet MS"/>
                <w:sz w:val="24"/>
                <w:szCs w:val="24"/>
                <w:lang w:eastAsia="en-US"/>
              </w:rPr>
              <w:lastRenderedPageBreak/>
              <w:t xml:space="preserve">Responsible for the achievement of KPI’s on personal banking products as well as cross selling other segment </w:t>
            </w:r>
            <w:r w:rsidR="00FA2BE2">
              <w:rPr>
                <w:rFonts w:ascii="Trebuchet MS" w:hAnsi="Trebuchet MS"/>
                <w:sz w:val="24"/>
                <w:szCs w:val="24"/>
                <w:lang w:eastAsia="en-US"/>
              </w:rPr>
              <w:t>products</w:t>
            </w:r>
          </w:p>
          <w:p w:rsidR="00AC56B8" w:rsidRPr="00851E08" w:rsidRDefault="00AC56B8" w:rsidP="00954BE7">
            <w:pPr>
              <w:pStyle w:val="Subsection"/>
              <w:tabs>
                <w:tab w:val="left" w:pos="5555"/>
                <w:tab w:val="left" w:pos="5805"/>
              </w:tabs>
              <w:spacing w:after="0"/>
              <w:rPr>
                <w:rStyle w:val="SubsectionDateChar"/>
                <w:rFonts w:ascii="Trebuchet MS" w:eastAsia="Times New Roman" w:hAnsi="Trebuchet MS"/>
                <w:b/>
                <w:color w:val="000000"/>
                <w:sz w:val="24"/>
                <w:szCs w:val="24"/>
              </w:rPr>
            </w:pPr>
            <w:r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From: </w:t>
            </w:r>
            <w:r w:rsidR="00800C19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07</w:t>
            </w:r>
            <w:r w:rsidR="000340B5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/January</w:t>
            </w:r>
            <w:r w:rsidR="00954BE7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/2013</w:t>
            </w:r>
            <w:r w:rsidR="006375B4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to 0</w:t>
            </w:r>
            <w:r w:rsidR="00646C54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1</w:t>
            </w:r>
            <w:r w:rsidR="006375B4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/Jul</w:t>
            </w:r>
            <w:r w:rsidR="00267FEF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y</w:t>
            </w:r>
            <w:r w:rsidR="00800C19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/2014</w:t>
            </w:r>
            <w:r w:rsidR="00851E0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                       </w:t>
            </w:r>
            <w:r w:rsidR="00954BE7">
              <w:rPr>
                <w:rFonts w:ascii="Trebuchet MS" w:eastAsia="Times New Roman" w:hAnsi="Trebuchet MS"/>
                <w:color w:val="000000"/>
                <w:sz w:val="28"/>
                <w:szCs w:val="28"/>
              </w:rPr>
              <w:t xml:space="preserve">                        </w:t>
            </w:r>
            <w:proofErr w:type="spellStart"/>
            <w:r w:rsidR="00954BE7">
              <w:rPr>
                <w:rFonts w:ascii="Trebuchet MS" w:eastAsia="Times New Roman" w:hAnsi="Trebuchet MS"/>
                <w:color w:val="000000"/>
                <w:sz w:val="28"/>
                <w:szCs w:val="28"/>
              </w:rPr>
              <w:t>Mashreq</w:t>
            </w:r>
            <w:proofErr w:type="spellEnd"/>
          </w:p>
          <w:p w:rsidR="00851E08" w:rsidRPr="0081384E" w:rsidRDefault="0081384E" w:rsidP="00AC56B8">
            <w:pPr>
              <w:pStyle w:val="Subsection"/>
              <w:spacing w:after="0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u w:val="single"/>
              </w:rPr>
              <w:t>Senior Counter Services Specialist</w:t>
            </w:r>
          </w:p>
          <w:p w:rsidR="0081384E" w:rsidRPr="00BD32EB" w:rsidRDefault="0081384E" w:rsidP="0081384E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 xml:space="preserve">Control - strict adherence to all laid down guidelines and procedure in particular operating procedures, ensure all teller transactions and other routine processing  are done as per laid down </w:t>
            </w:r>
            <w:proofErr w:type="spellStart"/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>opertio</w:t>
            </w:r>
            <w:r>
              <w:rPr>
                <w:rFonts w:ascii="Trebuchet MS" w:hAnsi="Trebuchet MS"/>
                <w:sz w:val="24"/>
                <w:szCs w:val="24"/>
                <w:lang w:eastAsia="en-US"/>
              </w:rPr>
              <w:t>nsing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eastAsia="en-US"/>
              </w:rPr>
              <w:t xml:space="preserve"> procedures and guidelines</w:t>
            </w:r>
          </w:p>
          <w:p w:rsidR="0081384E" w:rsidRPr="00BD32EB" w:rsidRDefault="0081384E" w:rsidP="0081384E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 xml:space="preserve">Service quality y – accuracy levels- posting of cash/ </w:t>
            </w:r>
            <w:proofErr w:type="spellStart"/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>cheques</w:t>
            </w:r>
            <w:proofErr w:type="spellEnd"/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 xml:space="preserve"> / transactions/credit cards deposits/withdrawals, promote customer awareness of alternate distribution channel</w:t>
            </w:r>
          </w:p>
          <w:p w:rsidR="0081384E" w:rsidRPr="00BD32EB" w:rsidRDefault="0081384E" w:rsidP="0081384E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>Reporting -strict compliance with money laundering guidelines and ensure that only  legitimate funds reach our counters and reporting, wherever necessary</w:t>
            </w:r>
          </w:p>
          <w:p w:rsidR="0081384E" w:rsidRPr="00BD32EB" w:rsidRDefault="0081384E" w:rsidP="0081384E">
            <w:pPr>
              <w:pStyle w:val="SubsectionText"/>
              <w:numPr>
                <w:ilvl w:val="0"/>
                <w:numId w:val="47"/>
              </w:numPr>
              <w:rPr>
                <w:rFonts w:ascii="Trebuchet MS" w:hAnsi="Trebuchet MS"/>
                <w:sz w:val="24"/>
                <w:szCs w:val="24"/>
                <w:lang w:eastAsia="en-US"/>
              </w:rPr>
            </w:pP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>Financial – to increase the customer base by cross selling to walk in customers and generating referrals from customers</w:t>
            </w:r>
          </w:p>
          <w:p w:rsidR="00C31A01" w:rsidRPr="006375B4" w:rsidRDefault="0081384E" w:rsidP="006375B4">
            <w:pPr>
              <w:pStyle w:val="SubsectionText"/>
              <w:numPr>
                <w:ilvl w:val="0"/>
                <w:numId w:val="47"/>
              </w:numPr>
              <w:spacing w:after="0"/>
              <w:rPr>
                <w:rFonts w:ascii="Trebuchet MS" w:hAnsi="Trebuchet MS"/>
                <w:sz w:val="24"/>
                <w:szCs w:val="24"/>
                <w:lang w:eastAsia="en-US"/>
              </w:rPr>
            </w:pP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 xml:space="preserve">People  - Maintain </w:t>
            </w:r>
            <w:r w:rsidR="00FA2BE2" w:rsidRPr="00BD32EB">
              <w:rPr>
                <w:rFonts w:ascii="Trebuchet MS" w:hAnsi="Trebuchet MS"/>
                <w:sz w:val="24"/>
                <w:szCs w:val="24"/>
                <w:lang w:eastAsia="en-US"/>
              </w:rPr>
              <w:t>self-motivation</w:t>
            </w:r>
            <w:r w:rsidRPr="00BD32EB">
              <w:rPr>
                <w:rFonts w:ascii="Trebuchet MS" w:hAnsi="Trebuchet MS"/>
                <w:sz w:val="24"/>
                <w:szCs w:val="24"/>
                <w:lang w:eastAsia="en-US"/>
              </w:rPr>
              <w:t xml:space="preserve"> to achieve set targets , work as a team, assist and contribute to the overall develop</w:t>
            </w:r>
            <w:r>
              <w:rPr>
                <w:rFonts w:ascii="Trebuchet MS" w:hAnsi="Trebuchet MS"/>
                <w:sz w:val="24"/>
                <w:szCs w:val="24"/>
                <w:lang w:eastAsia="en-US"/>
              </w:rPr>
              <w:t>m</w:t>
            </w:r>
            <w:r w:rsidR="00FA2BE2">
              <w:rPr>
                <w:rFonts w:ascii="Trebuchet MS" w:hAnsi="Trebuchet MS"/>
                <w:sz w:val="24"/>
                <w:szCs w:val="24"/>
                <w:lang w:eastAsia="en-US"/>
              </w:rPr>
              <w:t>ent of team members through it</w:t>
            </w:r>
          </w:p>
          <w:p w:rsidR="00EF6762" w:rsidRPr="00851E08" w:rsidRDefault="000340B5" w:rsidP="002F12C9">
            <w:pPr>
              <w:pStyle w:val="Subsection"/>
              <w:spacing w:after="0"/>
              <w:rPr>
                <w:rFonts w:ascii="Trebuchet MS" w:eastAsia="Times New Roman" w:hAnsi="Trebuchet MS"/>
                <w:color w:val="000000"/>
                <w:sz w:val="24"/>
                <w:szCs w:val="24"/>
              </w:rPr>
            </w:pP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From : 17/10</w:t>
            </w:r>
            <w:r w:rsidR="002F12C9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/2010 to 26/06/2012</w:t>
            </w:r>
            <w:r w:rsidR="00EF6762"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</w:t>
            </w:r>
            <w:r w:rsidR="002F12C9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                                                      Dubai Islamic Bank</w:t>
            </w:r>
            <w:r w:rsidR="00EF6762" w:rsidRPr="00AC56B8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     </w:t>
            </w:r>
          </w:p>
          <w:p w:rsidR="00851E08" w:rsidRPr="00120922" w:rsidRDefault="00DB0F66" w:rsidP="00120922">
            <w:pPr>
              <w:pStyle w:val="SubsectionText"/>
              <w:spacing w:after="0"/>
              <w:rPr>
                <w:rFonts w:ascii="Garamond" w:eastAsia="Times New Roman" w:hAnsi="Garamond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Garamond" w:eastAsia="Times New Roman" w:hAnsi="Garamond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en-US"/>
              </w:rPr>
              <w:t>Sales &amp; Service Representative</w:t>
            </w:r>
            <w:r w:rsidR="00EF6762" w:rsidRPr="00C31A01">
              <w:rPr>
                <w:rFonts w:ascii="Garamond" w:eastAsia="Times New Roman" w:hAnsi="Garamond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en-US"/>
              </w:rPr>
              <w:t xml:space="preserve"> </w:t>
            </w:r>
          </w:p>
          <w:p w:rsidR="00EF6762" w:rsidRPr="00AC56B8" w:rsidRDefault="00E23396" w:rsidP="002E7DB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Promoted the bank’s presence in the local community, increasing market dominance</w:t>
            </w:r>
          </w:p>
          <w:p w:rsidR="00EF6762" w:rsidRPr="00E23396" w:rsidRDefault="00E23396" w:rsidP="00E2339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To establish a long term relationship with existing and new customers</w:t>
            </w:r>
          </w:p>
          <w:p w:rsidR="00EF6762" w:rsidRPr="00AC56B8" w:rsidRDefault="00E23396" w:rsidP="002E7DB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32"/>
                <w:szCs w:val="32"/>
              </w:rPr>
            </w:pPr>
            <w:r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Customers service, sales; loans, open accounts, delivery (</w:t>
            </w:r>
            <w:proofErr w:type="spellStart"/>
            <w:r w:rsidR="005C7E7C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cheq</w:t>
            </w:r>
            <w:proofErr w:type="spellEnd"/>
            <w:r w:rsidR="005C7E7C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 xml:space="preserve"> books, cards, P</w:t>
            </w:r>
            <w:r w:rsidR="00FA2BE2">
              <w:rPr>
                <w:rFonts w:ascii="Trebuchet MS" w:eastAsia="Times New Roman" w:hAnsi="Trebuchet MS"/>
                <w:color w:val="000000"/>
                <w:sz w:val="24"/>
                <w:szCs w:val="24"/>
              </w:rPr>
              <w:t>IN numbers), and cross selling</w:t>
            </w:r>
          </w:p>
          <w:p w:rsidR="00653C62" w:rsidRPr="00851E08" w:rsidRDefault="00264E12">
            <w:pPr>
              <w:pStyle w:val="Section"/>
              <w:rPr>
                <w:color w:val="3E5D78" w:themeColor="accent2" w:themeShade="80"/>
              </w:rPr>
            </w:pPr>
            <w:r w:rsidRPr="00851E08">
              <w:rPr>
                <w:color w:val="3E5D78" w:themeColor="accent2" w:themeShade="80"/>
              </w:rPr>
              <w:t>Skills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Teamwork and Cooperation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The Ability to Learn and to apply a diplomatic approach, negotiate and comfortably interact with all levels of management and staff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Strong interpersonal skills and adaptable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Successful in dealing with people at all levels - good interpersonal communicator.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Capable of working alone, without supervision.</w:t>
            </w:r>
          </w:p>
          <w:p w:rsidR="00EF6762" w:rsidRPr="00C31A01" w:rsidRDefault="00EF6762" w:rsidP="00C31A0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Manages the use of computerized information systems within the unit.</w:t>
            </w:r>
          </w:p>
          <w:p w:rsidR="00653C62" w:rsidRPr="002F12C9" w:rsidRDefault="00EF6762" w:rsidP="002F12C9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lastRenderedPageBreak/>
              <w:t>Ability to effectively handle confidential information.</w:t>
            </w:r>
          </w:p>
          <w:p w:rsidR="00C31A01" w:rsidRPr="00FA2BE2" w:rsidRDefault="002E7DBB" w:rsidP="00C31A01">
            <w:pPr>
              <w:pStyle w:val="ListParagraph"/>
              <w:numPr>
                <w:ilvl w:val="0"/>
                <w:numId w:val="36"/>
              </w:numPr>
              <w:spacing w:before="240" w:after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Using Internet and Microsoft Office</w:t>
            </w:r>
            <w:r w:rsid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 xml:space="preserve"> and </w:t>
            </w:r>
            <w:r w:rsidR="00C31A01" w:rsidRPr="00C31A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Typing Arabic &amp; English</w:t>
            </w:r>
          </w:p>
          <w:p w:rsidR="00FA2BE2" w:rsidRPr="00FA2BE2" w:rsidRDefault="00FA2BE2" w:rsidP="00FA2BE2">
            <w:pPr>
              <w:spacing w:before="240" w:after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  <w:p w:rsidR="002E7DBB" w:rsidRPr="00C31A01" w:rsidRDefault="00C31A01" w:rsidP="00C31A01">
            <w:pPr>
              <w:pStyle w:val="ListParagraph"/>
              <w:spacing w:before="240" w:after="0"/>
              <w:ind w:left="1080"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Freestyle Script" w:eastAsia="Times New Roman" w:hAnsi="Freestyle Script"/>
                <w:b/>
                <w:bCs/>
                <w:i/>
                <w:iCs/>
                <w:color w:val="000000"/>
                <w:sz w:val="44"/>
                <w:szCs w:val="44"/>
              </w:rPr>
              <w:t xml:space="preserve">          </w:t>
            </w:r>
            <w:r w:rsidR="002E7DBB" w:rsidRPr="00C31A01">
              <w:rPr>
                <w:rFonts w:ascii="Freestyle Script" w:eastAsia="Times New Roman" w:hAnsi="Freestyle Script"/>
                <w:b/>
                <w:bCs/>
                <w:i/>
                <w:iCs/>
                <w:color w:val="000000"/>
                <w:sz w:val="40"/>
                <w:szCs w:val="40"/>
              </w:rPr>
              <w:t>THANKS AND REGARDS</w:t>
            </w:r>
          </w:p>
        </w:tc>
      </w:tr>
    </w:tbl>
    <w:p w:rsidR="00653C62" w:rsidRDefault="00653C62"/>
    <w:sectPr w:rsidR="00653C62" w:rsidSect="001E3B43">
      <w:headerReference w:type="even" r:id="rId10"/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1BD" w:rsidRDefault="009551BD">
      <w:pPr>
        <w:spacing w:after="0" w:line="240" w:lineRule="auto"/>
      </w:pPr>
      <w:r>
        <w:separator/>
      </w:r>
    </w:p>
  </w:endnote>
  <w:endnote w:type="continuationSeparator" w:id="0">
    <w:p w:rsidR="009551BD" w:rsidRDefault="0095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1BD" w:rsidRDefault="009551BD">
      <w:pPr>
        <w:spacing w:after="0" w:line="240" w:lineRule="auto"/>
      </w:pPr>
      <w:r>
        <w:separator/>
      </w:r>
    </w:p>
  </w:footnote>
  <w:footnote w:type="continuationSeparator" w:id="0">
    <w:p w:rsidR="009551BD" w:rsidRDefault="0095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C62" w:rsidRDefault="00653C62">
    <w:pPr>
      <w:pStyle w:val="HeaderLeft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C62" w:rsidRDefault="00653C62">
    <w:pPr>
      <w:pStyle w:val="HeaderRight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E213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FB8AC5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69C0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4EA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F0C434A"/>
    <w:lvl w:ilvl="0">
      <w:start w:val="1"/>
      <w:numFmt w:val="bullet"/>
      <w:pStyle w:val="ListBullet5"/>
      <w:lvlText w:val=""/>
      <w:lvlJc w:val="left"/>
      <w:pPr>
        <w:ind w:left="1800" w:hanging="360"/>
      </w:pPr>
      <w:rPr>
        <w:rFonts w:ascii="Symbol" w:hAnsi="Symbol" w:hint="default"/>
        <w:color w:val="9FB8CD" w:themeColor="accent2"/>
      </w:rPr>
    </w:lvl>
  </w:abstractNum>
  <w:abstractNum w:abstractNumId="5">
    <w:nsid w:val="FFFFFF81"/>
    <w:multiLevelType w:val="singleLevel"/>
    <w:tmpl w:val="78B8BCEC"/>
    <w:lvl w:ilvl="0">
      <w:start w:val="1"/>
      <w:numFmt w:val="bullet"/>
      <w:pStyle w:val="ListBullet4"/>
      <w:lvlText w:val=""/>
      <w:lvlJc w:val="left"/>
      <w:pPr>
        <w:ind w:left="1440" w:hanging="360"/>
      </w:pPr>
      <w:rPr>
        <w:rFonts w:ascii="Symbol" w:hAnsi="Symbol" w:hint="default"/>
        <w:outline w:val="0"/>
        <w:emboss w:val="0"/>
        <w:imprint w:val="0"/>
        <w:color w:val="628BAD" w:themeColor="accent2" w:themeShade="BF"/>
      </w:rPr>
    </w:lvl>
  </w:abstractNum>
  <w:abstractNum w:abstractNumId="6">
    <w:nsid w:val="FFFFFF82"/>
    <w:multiLevelType w:val="singleLevel"/>
    <w:tmpl w:val="3D9E3420"/>
    <w:lvl w:ilvl="0">
      <w:start w:val="1"/>
      <w:numFmt w:val="bullet"/>
      <w:pStyle w:val="ListBullet3"/>
      <w:lvlText w:val=""/>
      <w:lvlJc w:val="left"/>
      <w:pPr>
        <w:ind w:left="1080" w:hanging="360"/>
      </w:pPr>
      <w:rPr>
        <w:rFonts w:ascii="Wingdings 3" w:hAnsi="Wingdings 3" w:hint="default"/>
        <w:color w:val="808080" w:themeColor="background1" w:themeShade="80"/>
      </w:rPr>
    </w:lvl>
  </w:abstractNum>
  <w:abstractNum w:abstractNumId="7">
    <w:nsid w:val="FFFFFF83"/>
    <w:multiLevelType w:val="singleLevel"/>
    <w:tmpl w:val="5B846FA6"/>
    <w:lvl w:ilvl="0">
      <w:start w:val="1"/>
      <w:numFmt w:val="bullet"/>
      <w:pStyle w:val="ListBullet2"/>
      <w:lvlText w:val=""/>
      <w:lvlJc w:val="left"/>
      <w:pPr>
        <w:ind w:left="720" w:hanging="360"/>
      </w:pPr>
      <w:rPr>
        <w:rFonts w:ascii="Wingdings 3" w:hAnsi="Wingdings 3" w:hint="default"/>
        <w:color w:val="9FB8CD" w:themeColor="accent2"/>
      </w:rPr>
    </w:lvl>
  </w:abstractNum>
  <w:abstractNum w:abstractNumId="8">
    <w:nsid w:val="FFFFFF88"/>
    <w:multiLevelType w:val="singleLevel"/>
    <w:tmpl w:val="54E8A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4D80CFC"/>
    <w:lvl w:ilvl="0">
      <w:start w:val="1"/>
      <w:numFmt w:val="bullet"/>
      <w:pStyle w:val="ListBullet"/>
      <w:lvlText w:val="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628BAD" w:themeColor="accent2" w:themeShade="BF"/>
        <w:vertAlign w:val="baseline"/>
      </w:rPr>
    </w:lvl>
  </w:abstractNum>
  <w:abstractNum w:abstractNumId="10">
    <w:nsid w:val="094E13F9"/>
    <w:multiLevelType w:val="hybridMultilevel"/>
    <w:tmpl w:val="29D2D97C"/>
    <w:lvl w:ilvl="0" w:tplc="F71A25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18D7DCD"/>
    <w:multiLevelType w:val="multilevel"/>
    <w:tmpl w:val="CF10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ABC46B4"/>
    <w:multiLevelType w:val="multilevel"/>
    <w:tmpl w:val="3596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3BB711B"/>
    <w:multiLevelType w:val="multilevel"/>
    <w:tmpl w:val="B26C5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886D82"/>
    <w:multiLevelType w:val="hybridMultilevel"/>
    <w:tmpl w:val="C4CA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C4446C"/>
    <w:multiLevelType w:val="hybridMultilevel"/>
    <w:tmpl w:val="5892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C7240E"/>
    <w:multiLevelType w:val="hybridMultilevel"/>
    <w:tmpl w:val="D06A306C"/>
    <w:lvl w:ilvl="0" w:tplc="287EE608">
      <w:numFmt w:val="bullet"/>
      <w:lvlText w:val="•"/>
      <w:lvlJc w:val="left"/>
      <w:pPr>
        <w:ind w:left="1440" w:hanging="720"/>
      </w:pPr>
      <w:rPr>
        <w:rFonts w:ascii="Trebuchet MS" w:eastAsia="Times New Roman" w:hAnsi="Trebuchet MS" w:cs="Times New Roman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508A8"/>
    <w:multiLevelType w:val="multilevel"/>
    <w:tmpl w:val="938E5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F455D63"/>
    <w:multiLevelType w:val="hybridMultilevel"/>
    <w:tmpl w:val="E864D924"/>
    <w:lvl w:ilvl="0" w:tplc="E8AA6DB6">
      <w:numFmt w:val="bullet"/>
      <w:lvlText w:val="•"/>
      <w:lvlJc w:val="left"/>
      <w:pPr>
        <w:ind w:left="1440" w:hanging="720"/>
      </w:pPr>
      <w:rPr>
        <w:rFonts w:ascii="Trebuchet MS" w:eastAsia="Times New Roman" w:hAnsi="Trebuchet MS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971952"/>
    <w:multiLevelType w:val="hybridMultilevel"/>
    <w:tmpl w:val="2FDA15C0"/>
    <w:lvl w:ilvl="0" w:tplc="B2EA6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F82674"/>
    <w:multiLevelType w:val="hybridMultilevel"/>
    <w:tmpl w:val="F66E6582"/>
    <w:lvl w:ilvl="0" w:tplc="B78873C0">
      <w:numFmt w:val="bullet"/>
      <w:lvlText w:val="•"/>
      <w:lvlJc w:val="left"/>
      <w:pPr>
        <w:ind w:left="1080" w:hanging="7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12F12"/>
    <w:multiLevelType w:val="hybridMultilevel"/>
    <w:tmpl w:val="F86AC7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FF547BD"/>
    <w:multiLevelType w:val="multilevel"/>
    <w:tmpl w:val="DD18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50A40BA"/>
    <w:multiLevelType w:val="multilevel"/>
    <w:tmpl w:val="0782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5A33196"/>
    <w:multiLevelType w:val="hybridMultilevel"/>
    <w:tmpl w:val="FE56D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B0BC7"/>
    <w:multiLevelType w:val="hybridMultilevel"/>
    <w:tmpl w:val="D494C0DE"/>
    <w:lvl w:ilvl="0" w:tplc="972E593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8C39C0"/>
    <w:multiLevelType w:val="multilevel"/>
    <w:tmpl w:val="92880BF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3"/>
  </w:num>
  <w:num w:numId="32">
    <w:abstractNumId w:val="24"/>
  </w:num>
  <w:num w:numId="33">
    <w:abstractNumId w:val="17"/>
  </w:num>
  <w:num w:numId="34">
    <w:abstractNumId w:val="12"/>
  </w:num>
  <w:num w:numId="35">
    <w:abstractNumId w:val="21"/>
  </w:num>
  <w:num w:numId="36">
    <w:abstractNumId w:val="10"/>
  </w:num>
  <w:num w:numId="37">
    <w:abstractNumId w:val="22"/>
  </w:num>
  <w:num w:numId="38">
    <w:abstractNumId w:val="15"/>
  </w:num>
  <w:num w:numId="39">
    <w:abstractNumId w:val="14"/>
  </w:num>
  <w:num w:numId="40">
    <w:abstractNumId w:val="20"/>
  </w:num>
  <w:num w:numId="41">
    <w:abstractNumId w:val="18"/>
  </w:num>
  <w:num w:numId="42">
    <w:abstractNumId w:val="11"/>
  </w:num>
  <w:num w:numId="43">
    <w:abstractNumId w:val="16"/>
  </w:num>
  <w:num w:numId="44">
    <w:abstractNumId w:val="26"/>
  </w:num>
  <w:num w:numId="45">
    <w:abstractNumId w:val="19"/>
  </w:num>
  <w:num w:numId="46">
    <w:abstractNumId w:val="13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hideGrammaticalErrors/>
  <w:proofState w:spelling="clean" w:grammar="clean"/>
  <w:attachedTemplate r:id="rId1"/>
  <w:styleLockQFSet/>
  <w:defaultTabStop w:val="720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6FE"/>
    <w:rsid w:val="000340B5"/>
    <w:rsid w:val="00051691"/>
    <w:rsid w:val="000850DE"/>
    <w:rsid w:val="00120922"/>
    <w:rsid w:val="00166CF9"/>
    <w:rsid w:val="001E3B43"/>
    <w:rsid w:val="002516CC"/>
    <w:rsid w:val="00264E12"/>
    <w:rsid w:val="00267FEF"/>
    <w:rsid w:val="002E7DBB"/>
    <w:rsid w:val="002F09FC"/>
    <w:rsid w:val="002F12C9"/>
    <w:rsid w:val="003031FC"/>
    <w:rsid w:val="00306147"/>
    <w:rsid w:val="0033027C"/>
    <w:rsid w:val="003C4705"/>
    <w:rsid w:val="004321D2"/>
    <w:rsid w:val="00463611"/>
    <w:rsid w:val="00463EFE"/>
    <w:rsid w:val="004A0141"/>
    <w:rsid w:val="004A6C25"/>
    <w:rsid w:val="005B485B"/>
    <w:rsid w:val="005C7E7C"/>
    <w:rsid w:val="006375B4"/>
    <w:rsid w:val="00646C54"/>
    <w:rsid w:val="00653C62"/>
    <w:rsid w:val="00717F68"/>
    <w:rsid w:val="00766768"/>
    <w:rsid w:val="00800C19"/>
    <w:rsid w:val="0081384E"/>
    <w:rsid w:val="00821AD8"/>
    <w:rsid w:val="0083288B"/>
    <w:rsid w:val="00851E08"/>
    <w:rsid w:val="009413B3"/>
    <w:rsid w:val="00954BE7"/>
    <w:rsid w:val="009551BD"/>
    <w:rsid w:val="00964BB8"/>
    <w:rsid w:val="009670EB"/>
    <w:rsid w:val="009674E3"/>
    <w:rsid w:val="009F0191"/>
    <w:rsid w:val="00AB5917"/>
    <w:rsid w:val="00AC56B8"/>
    <w:rsid w:val="00B20232"/>
    <w:rsid w:val="00B22804"/>
    <w:rsid w:val="00B95D4D"/>
    <w:rsid w:val="00B97626"/>
    <w:rsid w:val="00BD32EB"/>
    <w:rsid w:val="00C24058"/>
    <w:rsid w:val="00C31A01"/>
    <w:rsid w:val="00C536FE"/>
    <w:rsid w:val="00CC2F44"/>
    <w:rsid w:val="00D22A03"/>
    <w:rsid w:val="00DB0F66"/>
    <w:rsid w:val="00E23396"/>
    <w:rsid w:val="00E4244C"/>
    <w:rsid w:val="00E464D2"/>
    <w:rsid w:val="00EF6762"/>
    <w:rsid w:val="00F90CD0"/>
    <w:rsid w:val="00FA2BE2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B43"/>
    <w:rPr>
      <w:rFonts w:cs="Times New Roman"/>
      <w:color w:val="000000" w:themeColor="text1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rsid w:val="001E3B43"/>
    <w:pPr>
      <w:pBdr>
        <w:top w:val="single" w:sz="6" w:space="1" w:color="9FB8CD" w:themeColor="accent2"/>
        <w:left w:val="single" w:sz="6" w:space="1" w:color="9FB8CD" w:themeColor="accent2"/>
        <w:bottom w:val="single" w:sz="6" w:space="1" w:color="9FB8CD" w:themeColor="accent2"/>
        <w:right w:val="single" w:sz="6" w:space="1" w:color="9FB8CD" w:themeColor="accent2"/>
      </w:pBdr>
      <w:shd w:val="clear" w:color="auto" w:fill="9FB8CD" w:themeFill="accent2"/>
      <w:spacing w:before="300" w:after="40"/>
      <w:outlineLvl w:val="0"/>
    </w:pPr>
    <w:rPr>
      <w:rFonts w:asciiTheme="majorHAnsi" w:hAnsiTheme="majorHAnsi"/>
      <w:color w:val="FFFFFF" w:themeColor="background1"/>
      <w:spacing w:val="5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B43"/>
    <w:pPr>
      <w:pBdr>
        <w:top w:val="single" w:sz="6" w:space="1" w:color="9FB8CD" w:themeColor="accent2"/>
        <w:left w:val="single" w:sz="48" w:space="1" w:color="9FB8CD" w:themeColor="accent2"/>
        <w:bottom w:val="single" w:sz="6" w:space="1" w:color="9FB8CD" w:themeColor="accent2"/>
        <w:right w:val="single" w:sz="6" w:space="1" w:color="9FB8CD" w:themeColor="accent2"/>
      </w:pBdr>
      <w:spacing w:before="240" w:after="80"/>
      <w:ind w:left="144"/>
      <w:outlineLvl w:val="1"/>
    </w:pPr>
    <w:rPr>
      <w:rFonts w:asciiTheme="majorHAnsi" w:hAnsiTheme="majorHAnsi"/>
      <w:color w:val="628BAD" w:themeColor="accent2" w:themeShade="BF"/>
      <w:spacing w:val="5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B43"/>
    <w:pPr>
      <w:pBdr>
        <w:top w:val="single" w:sz="6" w:space="1" w:color="A6A6A6" w:themeColor="background1" w:themeShade="A6"/>
        <w:left w:val="single" w:sz="48" w:space="1" w:color="A6A6A6" w:themeColor="background1" w:themeShade="A6"/>
        <w:bottom w:val="single" w:sz="6" w:space="1" w:color="A6A6A6" w:themeColor="background1" w:themeShade="A6"/>
        <w:right w:val="single" w:sz="6" w:space="1" w:color="A6A6A6" w:themeColor="background1" w:themeShade="A6"/>
      </w:pBdr>
      <w:spacing w:before="200" w:after="80"/>
      <w:ind w:left="144"/>
      <w:outlineLvl w:val="2"/>
    </w:pPr>
    <w:rPr>
      <w:rFonts w:asciiTheme="majorHAnsi" w:hAnsiTheme="majorHAnsi"/>
      <w:color w:val="595959" w:themeColor="text1" w:themeTint="A6"/>
      <w:spacing w:val="5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B43"/>
    <w:pPr>
      <w:pBdr>
        <w:bottom w:val="single" w:sz="6" w:space="1" w:color="A6A6A6" w:themeColor="background1" w:themeShade="A6"/>
      </w:pBdr>
      <w:spacing w:before="200" w:after="80"/>
      <w:outlineLvl w:val="3"/>
    </w:pPr>
    <w:rPr>
      <w:rFonts w:asciiTheme="majorHAnsi" w:hAnsiTheme="majorHAnsi"/>
      <w:color w:val="595959" w:themeColor="text1" w:themeTint="A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B43"/>
    <w:pPr>
      <w:pBdr>
        <w:bottom w:val="dashed" w:sz="4" w:space="1" w:color="A6A6A6" w:themeColor="background1" w:themeShade="A6"/>
      </w:pBdr>
      <w:spacing w:before="200" w:after="80"/>
      <w:outlineLvl w:val="4"/>
    </w:pPr>
    <w:rPr>
      <w:rFonts w:asciiTheme="majorHAnsi" w:hAnsiTheme="majorHAnsi"/>
      <w:color w:val="404040" w:themeColor="text1" w:themeTint="BF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B43"/>
    <w:pPr>
      <w:spacing w:before="200" w:after="80"/>
      <w:outlineLvl w:val="5"/>
    </w:pPr>
    <w:rPr>
      <w:rFonts w:asciiTheme="majorHAnsi" w:hAnsiTheme="majorHAnsi"/>
      <w:b/>
      <w:color w:val="7F7F7F" w:themeColor="background1" w:themeShade="7F"/>
      <w:sz w:val="1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B43"/>
    <w:pPr>
      <w:spacing w:before="200" w:after="80"/>
      <w:outlineLvl w:val="6"/>
    </w:pPr>
    <w:rPr>
      <w:rFonts w:asciiTheme="majorHAnsi" w:hAnsiTheme="majorHAnsi"/>
      <w:b/>
      <w:i/>
      <w:color w:val="808080" w:themeColor="background1" w:themeShade="80"/>
      <w:sz w:val="1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B43"/>
    <w:pPr>
      <w:spacing w:before="200" w:after="80"/>
      <w:outlineLvl w:val="7"/>
    </w:pPr>
    <w:rPr>
      <w:rFonts w:asciiTheme="majorHAnsi" w:hAnsiTheme="majorHAnsi"/>
      <w:color w:val="9FB8CD" w:themeColor="accent2"/>
      <w:sz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B43"/>
    <w:pPr>
      <w:spacing w:before="200" w:after="80"/>
      <w:outlineLvl w:val="8"/>
    </w:pPr>
    <w:rPr>
      <w:rFonts w:asciiTheme="majorHAnsi" w:hAnsiTheme="majorHAnsi"/>
      <w:i/>
      <w:color w:val="9FB8CD" w:themeColor="accent2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1E3B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"/>
    <w:uiPriority w:val="99"/>
    <w:qFormat/>
    <w:rsid w:val="001E3B4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E3B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3B43"/>
    <w:rPr>
      <w:rFonts w:cs="Times New Roman"/>
      <w:color w:val="000000" w:themeColor="text1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E3B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3B43"/>
    <w:rPr>
      <w:rFonts w:cs="Times New Roman"/>
      <w:color w:val="000000" w:themeColor="text1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B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B43"/>
    <w:rPr>
      <w:rFonts w:ascii="Tahoma" w:hAnsi="Tahoma" w:cs="Tahoma"/>
      <w:color w:val="000000" w:themeColor="text1"/>
      <w:sz w:val="16"/>
      <w:szCs w:val="16"/>
      <w:lang w:eastAsia="ja-JP"/>
    </w:rPr>
  </w:style>
  <w:style w:type="paragraph" w:styleId="ListBullet">
    <w:name w:val="List Bullet"/>
    <w:basedOn w:val="Normal"/>
    <w:uiPriority w:val="36"/>
    <w:unhideWhenUsed/>
    <w:qFormat/>
    <w:rsid w:val="001E3B43"/>
    <w:pPr>
      <w:numPr>
        <w:numId w:val="26"/>
      </w:numPr>
      <w:spacing w:after="120"/>
      <w:contextualSpacing/>
    </w:pPr>
  </w:style>
  <w:style w:type="paragraph" w:customStyle="1" w:styleId="Section">
    <w:name w:val="Section"/>
    <w:basedOn w:val="Normal"/>
    <w:next w:val="Normal"/>
    <w:link w:val="SectionChar"/>
    <w:uiPriority w:val="1"/>
    <w:qFormat/>
    <w:rsid w:val="001E3B43"/>
    <w:pPr>
      <w:spacing w:after="120" w:line="240" w:lineRule="auto"/>
      <w:contextualSpacing/>
    </w:pPr>
    <w:rPr>
      <w:rFonts w:asciiTheme="majorHAnsi" w:hAnsiTheme="majorHAnsi"/>
      <w:b/>
      <w:color w:val="9FB8CD" w:themeColor="accent2"/>
      <w:sz w:val="24"/>
    </w:rPr>
  </w:style>
  <w:style w:type="paragraph" w:customStyle="1" w:styleId="Subsection">
    <w:name w:val="Subsection"/>
    <w:basedOn w:val="Normal"/>
    <w:link w:val="SubsectionChar"/>
    <w:uiPriority w:val="3"/>
    <w:qFormat/>
    <w:rsid w:val="001E3B43"/>
    <w:pPr>
      <w:spacing w:before="40" w:after="80" w:line="240" w:lineRule="auto"/>
    </w:pPr>
    <w:rPr>
      <w:rFonts w:asciiTheme="majorHAnsi" w:hAnsiTheme="majorHAnsi"/>
      <w:b/>
      <w:color w:val="727CA3" w:themeColor="accent1"/>
      <w:sz w:val="18"/>
    </w:rPr>
  </w:style>
  <w:style w:type="paragraph" w:styleId="Quote">
    <w:name w:val="Quote"/>
    <w:basedOn w:val="Normal"/>
    <w:link w:val="QuoteChar"/>
    <w:uiPriority w:val="29"/>
    <w:qFormat/>
    <w:rsid w:val="001E3B43"/>
    <w:rPr>
      <w:i/>
      <w:color w:val="7F7F7F" w:themeColor="background1" w:themeShade="7F"/>
    </w:rPr>
  </w:style>
  <w:style w:type="character" w:customStyle="1" w:styleId="QuoteChar">
    <w:name w:val="Quote Char"/>
    <w:basedOn w:val="DefaultParagraphFont"/>
    <w:link w:val="Quote"/>
    <w:uiPriority w:val="29"/>
    <w:rsid w:val="001E3B43"/>
    <w:rPr>
      <w:rFonts w:cs="Times New Roman"/>
      <w:i/>
      <w:color w:val="7F7F7F" w:themeColor="background1" w:themeShade="7F"/>
      <w:sz w:val="20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3B43"/>
    <w:rPr>
      <w:rFonts w:asciiTheme="majorHAnsi" w:hAnsiTheme="majorHAnsi" w:cs="Times New Roman"/>
      <w:color w:val="628BAD" w:themeColor="accent2" w:themeShade="BF"/>
      <w:spacing w:val="5"/>
      <w:sz w:val="20"/>
      <w:szCs w:val="28"/>
      <w:lang w:eastAsia="ja-JP"/>
    </w:rPr>
  </w:style>
  <w:style w:type="paragraph" w:customStyle="1" w:styleId="PersonalName">
    <w:name w:val="Personal Name"/>
    <w:basedOn w:val="NoSpacing"/>
    <w:link w:val="PersonalNameChar"/>
    <w:uiPriority w:val="1"/>
    <w:qFormat/>
    <w:rsid w:val="001E3B43"/>
    <w:pPr>
      <w:jc w:val="right"/>
    </w:pPr>
    <w:rPr>
      <w:rFonts w:asciiTheme="majorHAnsi" w:hAnsiTheme="majorHAnsi"/>
      <w:noProof/>
      <w:color w:val="525A7D" w:themeColor="accent1" w:themeShade="BF"/>
      <w:sz w:val="40"/>
      <w:szCs w:val="40"/>
    </w:rPr>
  </w:style>
  <w:style w:type="paragraph" w:styleId="ListBullet2">
    <w:name w:val="List Bullet 2"/>
    <w:basedOn w:val="Normal"/>
    <w:uiPriority w:val="36"/>
    <w:semiHidden/>
    <w:unhideWhenUsed/>
    <w:qFormat/>
    <w:rsid w:val="001E3B43"/>
    <w:pPr>
      <w:numPr>
        <w:numId w:val="27"/>
      </w:numPr>
      <w:spacing w:after="1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E3B43"/>
    <w:rPr>
      <w:color w:val="B292CA" w:themeColor="hyperlink"/>
      <w:u w:val="single"/>
    </w:rPr>
  </w:style>
  <w:style w:type="character" w:styleId="BookTitle">
    <w:name w:val="Book Title"/>
    <w:basedOn w:val="DefaultParagraphFont"/>
    <w:uiPriority w:val="33"/>
    <w:qFormat/>
    <w:rsid w:val="001E3B43"/>
    <w:rPr>
      <w:rFonts w:asciiTheme="majorHAnsi" w:hAnsiTheme="majorHAnsi" w:cs="Times New Roman"/>
      <w:i/>
      <w:color w:val="8E736A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1E3B43"/>
    <w:pPr>
      <w:spacing w:after="0" w:line="240" w:lineRule="auto"/>
    </w:pPr>
    <w:rPr>
      <w:rFonts w:asciiTheme="majorHAnsi" w:hAnsiTheme="majorHAnsi"/>
      <w:bCs/>
      <w:color w:val="9FB8CD" w:themeColor="accent2"/>
      <w:sz w:val="16"/>
      <w:szCs w:val="18"/>
    </w:rPr>
  </w:style>
  <w:style w:type="character" w:styleId="Emphasis">
    <w:name w:val="Emphasis"/>
    <w:uiPriority w:val="20"/>
    <w:qFormat/>
    <w:rsid w:val="001E3B43"/>
    <w:rPr>
      <w:b/>
      <w:i/>
      <w:spacing w:val="0"/>
    </w:rPr>
  </w:style>
  <w:style w:type="character" w:customStyle="1" w:styleId="NoSpacingChar">
    <w:name w:val="No Spacing Char"/>
    <w:basedOn w:val="DefaultParagraphFont"/>
    <w:link w:val="NoSpacing"/>
    <w:uiPriority w:val="99"/>
    <w:rsid w:val="001E3B43"/>
    <w:rPr>
      <w:rFonts w:cs="Times New Roman"/>
      <w:color w:val="000000" w:themeColor="text1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1E3B43"/>
    <w:rPr>
      <w:rFonts w:asciiTheme="majorHAnsi" w:hAnsiTheme="majorHAnsi" w:cs="Times New Roman"/>
      <w:color w:val="FFFFFF" w:themeColor="background1"/>
      <w:spacing w:val="5"/>
      <w:sz w:val="20"/>
      <w:szCs w:val="32"/>
      <w:shd w:val="clear" w:color="auto" w:fill="9FB8CD" w:themeFill="accent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B43"/>
    <w:rPr>
      <w:rFonts w:asciiTheme="majorHAnsi" w:hAnsiTheme="majorHAnsi" w:cs="Times New Roman"/>
      <w:color w:val="595959" w:themeColor="text1" w:themeTint="A6"/>
      <w:spacing w:val="5"/>
      <w:sz w:val="20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3B43"/>
    <w:rPr>
      <w:rFonts w:asciiTheme="majorHAnsi" w:hAnsiTheme="majorHAnsi" w:cs="Times New Roman"/>
      <w:color w:val="595959" w:themeColor="text1" w:themeTint="A6"/>
      <w:sz w:val="20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3B43"/>
    <w:rPr>
      <w:rFonts w:asciiTheme="majorHAnsi" w:hAnsiTheme="majorHAnsi" w:cs="Times New Roman"/>
      <w:color w:val="404040" w:themeColor="text1" w:themeTint="BF"/>
      <w:sz w:val="20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3B43"/>
    <w:rPr>
      <w:rFonts w:asciiTheme="majorHAnsi" w:hAnsiTheme="majorHAnsi" w:cs="Times New Roman"/>
      <w:b/>
      <w:color w:val="7F7F7F" w:themeColor="background1" w:themeShade="7F"/>
      <w:sz w:val="18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B43"/>
    <w:rPr>
      <w:rFonts w:asciiTheme="majorHAnsi" w:hAnsiTheme="majorHAnsi" w:cs="Times New Roman"/>
      <w:b/>
      <w:i/>
      <w:color w:val="808080" w:themeColor="background1" w:themeShade="80"/>
      <w:sz w:val="1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B43"/>
    <w:rPr>
      <w:rFonts w:asciiTheme="majorHAnsi" w:hAnsiTheme="majorHAnsi" w:cs="Times New Roman"/>
      <w:color w:val="9FB8CD" w:themeColor="accent2"/>
      <w:sz w:val="18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B43"/>
    <w:rPr>
      <w:rFonts w:asciiTheme="majorHAnsi" w:hAnsiTheme="majorHAnsi" w:cs="Times New Roman"/>
      <w:i/>
      <w:color w:val="9FB8CD" w:themeColor="accent2"/>
      <w:sz w:val="18"/>
      <w:szCs w:val="20"/>
      <w:lang w:eastAsia="ja-JP"/>
    </w:rPr>
  </w:style>
  <w:style w:type="character" w:styleId="IntenseEmphasis">
    <w:name w:val="Intense Emphasis"/>
    <w:basedOn w:val="DefaultParagraphFont"/>
    <w:uiPriority w:val="21"/>
    <w:qFormat/>
    <w:rsid w:val="001E3B43"/>
    <w:rPr>
      <w:rFonts w:cs="Times New Roman"/>
      <w:b/>
      <w:i/>
      <w:color w:val="BAC737" w:themeColor="accent3" w:themeShade="BF"/>
      <w:sz w:val="20"/>
      <w:szCs w:val="20"/>
    </w:rPr>
  </w:style>
  <w:style w:type="paragraph" w:styleId="IntenseQuote">
    <w:name w:val="Intense Quote"/>
    <w:basedOn w:val="Normal"/>
    <w:link w:val="IntenseQuoteChar"/>
    <w:uiPriority w:val="30"/>
    <w:qFormat/>
    <w:rsid w:val="001E3B43"/>
    <w:pPr>
      <w:pBdr>
        <w:top w:val="single" w:sz="6" w:space="10" w:color="628BAD" w:themeColor="accent2" w:themeShade="BF"/>
        <w:left w:val="single" w:sz="6" w:space="10" w:color="628BAD" w:themeColor="accent2" w:themeShade="BF"/>
        <w:bottom w:val="single" w:sz="6" w:space="10" w:color="628BAD" w:themeColor="accent2" w:themeShade="BF"/>
        <w:right w:val="single" w:sz="6" w:space="10" w:color="628BAD" w:themeColor="accent2" w:themeShade="BF"/>
      </w:pBdr>
      <w:shd w:val="clear" w:color="auto" w:fill="9FB8CD" w:themeFill="accent2"/>
      <w:ind w:left="720" w:right="720"/>
      <w:jc w:val="center"/>
    </w:pPr>
    <w:rPr>
      <w:rFonts w:asciiTheme="majorHAnsi" w:hAnsiTheme="majorHAnsi"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B43"/>
    <w:rPr>
      <w:rFonts w:asciiTheme="majorHAnsi" w:hAnsiTheme="majorHAnsi" w:cs="Times New Roman"/>
      <w:i/>
      <w:color w:val="FFFFFF" w:themeColor="background1"/>
      <w:sz w:val="20"/>
      <w:szCs w:val="20"/>
      <w:shd w:val="clear" w:color="auto" w:fill="9FB8CD" w:themeFill="accent2"/>
      <w:lang w:eastAsia="ja-JP"/>
    </w:rPr>
  </w:style>
  <w:style w:type="character" w:styleId="IntenseReference">
    <w:name w:val="Intense Reference"/>
    <w:basedOn w:val="DefaultParagraphFont"/>
    <w:uiPriority w:val="32"/>
    <w:qFormat/>
    <w:rsid w:val="001E3B43"/>
    <w:rPr>
      <w:rFonts w:cs="Times New Roman"/>
      <w:b/>
      <w:color w:val="525A7D" w:themeColor="accent1" w:themeShade="BF"/>
      <w:sz w:val="20"/>
      <w:szCs w:val="20"/>
      <w:u w:val="single"/>
    </w:rPr>
  </w:style>
  <w:style w:type="paragraph" w:styleId="ListBullet3">
    <w:name w:val="List Bullet 3"/>
    <w:basedOn w:val="Normal"/>
    <w:uiPriority w:val="36"/>
    <w:semiHidden/>
    <w:unhideWhenUsed/>
    <w:qFormat/>
    <w:rsid w:val="001E3B43"/>
    <w:pPr>
      <w:numPr>
        <w:numId w:val="28"/>
      </w:numPr>
      <w:spacing w:after="120"/>
      <w:contextualSpacing/>
    </w:pPr>
  </w:style>
  <w:style w:type="paragraph" w:styleId="ListBullet4">
    <w:name w:val="List Bullet 4"/>
    <w:basedOn w:val="Normal"/>
    <w:uiPriority w:val="36"/>
    <w:semiHidden/>
    <w:unhideWhenUsed/>
    <w:qFormat/>
    <w:rsid w:val="001E3B43"/>
    <w:pPr>
      <w:numPr>
        <w:numId w:val="29"/>
      </w:numPr>
      <w:spacing w:after="120"/>
      <w:contextualSpacing/>
    </w:pPr>
  </w:style>
  <w:style w:type="paragraph" w:styleId="ListBullet5">
    <w:name w:val="List Bullet 5"/>
    <w:basedOn w:val="Normal"/>
    <w:uiPriority w:val="36"/>
    <w:semiHidden/>
    <w:unhideWhenUsed/>
    <w:qFormat/>
    <w:rsid w:val="001E3B43"/>
    <w:pPr>
      <w:numPr>
        <w:numId w:val="30"/>
      </w:numPr>
      <w:spacing w:after="120"/>
      <w:contextualSpacing/>
    </w:pPr>
  </w:style>
  <w:style w:type="character" w:styleId="Strong">
    <w:name w:val="Strong"/>
    <w:uiPriority w:val="22"/>
    <w:qFormat/>
    <w:rsid w:val="001E3B43"/>
    <w:rPr>
      <w:rFonts w:asciiTheme="minorHAnsi" w:hAnsiTheme="minorHAnsi"/>
      <w:b/>
      <w:color w:val="9FB8CD" w:themeColor="accent2"/>
    </w:rPr>
  </w:style>
  <w:style w:type="character" w:styleId="SubtleEmphasis">
    <w:name w:val="Subtle Emphasis"/>
    <w:basedOn w:val="DefaultParagraphFont"/>
    <w:uiPriority w:val="19"/>
    <w:qFormat/>
    <w:rsid w:val="001E3B43"/>
    <w:rPr>
      <w:rFonts w:cs="Times New Roman"/>
      <w:i/>
      <w:color w:val="737373" w:themeColor="text1" w:themeTint="8C"/>
      <w:kern w:val="16"/>
      <w:sz w:val="20"/>
      <w:szCs w:val="24"/>
    </w:rPr>
  </w:style>
  <w:style w:type="character" w:styleId="SubtleReference">
    <w:name w:val="Subtle Reference"/>
    <w:basedOn w:val="DefaultParagraphFont"/>
    <w:uiPriority w:val="31"/>
    <w:qFormat/>
    <w:rsid w:val="001E3B43"/>
    <w:rPr>
      <w:rFonts w:cs="Times New Roman"/>
      <w:color w:val="737373" w:themeColor="text1" w:themeTint="8C"/>
      <w:sz w:val="20"/>
      <w:szCs w:val="20"/>
      <w:u w:val="single"/>
    </w:rPr>
  </w:style>
  <w:style w:type="paragraph" w:styleId="TOC1">
    <w:name w:val="toc 1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</w:pPr>
    <w:rPr>
      <w:smallCaps/>
      <w:noProof/>
      <w:color w:val="9FB8CD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rsid w:val="001E3B43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customStyle="1" w:styleId="SendersAddress">
    <w:name w:val="Sender's Address"/>
    <w:basedOn w:val="NoSpacing"/>
    <w:link w:val="SendersAddressChar"/>
    <w:uiPriority w:val="1"/>
    <w:semiHidden/>
    <w:unhideWhenUsed/>
    <w:qFormat/>
    <w:rsid w:val="001E3B43"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  <w:szCs w:val="18"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1E3B43"/>
    <w:pPr>
      <w:spacing w:after="720" w:line="240" w:lineRule="auto"/>
    </w:pPr>
    <w:rPr>
      <w:rFonts w:asciiTheme="majorHAnsi" w:hAnsiTheme="majorHAnsi" w:cstheme="minorHAnsi"/>
      <w:color w:val="9FB8CD" w:themeColor="accent2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1E3B43"/>
    <w:rPr>
      <w:rFonts w:asciiTheme="majorHAnsi" w:hAnsiTheme="majorHAnsi"/>
      <w:color w:val="9FB8CD" w:themeColor="accent2"/>
      <w:sz w:val="24"/>
      <w:szCs w:val="24"/>
      <w:lang w:eastAsia="ja-JP"/>
    </w:rPr>
  </w:style>
  <w:style w:type="paragraph" w:styleId="Title">
    <w:name w:val="Title"/>
    <w:basedOn w:val="Normal"/>
    <w:link w:val="TitleChar"/>
    <w:uiPriority w:val="10"/>
    <w:semiHidden/>
    <w:unhideWhenUsed/>
    <w:qFormat/>
    <w:rsid w:val="001E3B43"/>
    <w:pPr>
      <w:spacing w:line="240" w:lineRule="auto"/>
    </w:pPr>
    <w:rPr>
      <w:rFonts w:asciiTheme="majorHAnsi" w:hAnsiTheme="majorHAnsi"/>
      <w:color w:val="9FB8CD" w:themeColor="accent2"/>
      <w:sz w:val="52"/>
      <w:szCs w:val="48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1E3B43"/>
    <w:rPr>
      <w:rFonts w:asciiTheme="majorHAnsi" w:hAnsiTheme="majorHAnsi" w:cs="Times New Roman"/>
      <w:color w:val="9FB8CD" w:themeColor="accent2"/>
      <w:sz w:val="52"/>
      <w:szCs w:val="48"/>
      <w:lang w:eastAsia="ja-JP"/>
    </w:rPr>
  </w:style>
  <w:style w:type="character" w:customStyle="1" w:styleId="PersonalNameChar">
    <w:name w:val="Personal Name Char"/>
    <w:basedOn w:val="NoSpacingChar"/>
    <w:link w:val="PersonalName"/>
    <w:uiPriority w:val="1"/>
    <w:rsid w:val="001E3B43"/>
    <w:rPr>
      <w:rFonts w:asciiTheme="majorHAnsi" w:hAnsiTheme="majorHAnsi" w:cs="Times New Roman"/>
      <w:noProof/>
      <w:color w:val="525A7D" w:themeColor="accent1" w:themeShade="BF"/>
      <w:sz w:val="40"/>
      <w:szCs w:val="40"/>
      <w:lang w:eastAsia="ja-JP"/>
    </w:rPr>
  </w:style>
  <w:style w:type="character" w:customStyle="1" w:styleId="SectionChar">
    <w:name w:val="Section Char"/>
    <w:basedOn w:val="DefaultParagraphFont"/>
    <w:link w:val="Section"/>
    <w:uiPriority w:val="1"/>
    <w:rsid w:val="001E3B43"/>
    <w:rPr>
      <w:rFonts w:asciiTheme="majorHAnsi" w:hAnsiTheme="majorHAnsi" w:cs="Times New Roman"/>
      <w:b/>
      <w:color w:val="9FB8CD" w:themeColor="accent2"/>
      <w:sz w:val="24"/>
      <w:szCs w:val="20"/>
      <w:lang w:eastAsia="ja-JP"/>
    </w:rPr>
  </w:style>
  <w:style w:type="character" w:customStyle="1" w:styleId="SubsectionChar">
    <w:name w:val="Subsection Char"/>
    <w:basedOn w:val="DefaultParagraphFont"/>
    <w:link w:val="Subsection"/>
    <w:uiPriority w:val="3"/>
    <w:rsid w:val="001E3B43"/>
    <w:rPr>
      <w:rFonts w:asciiTheme="majorHAnsi" w:hAnsiTheme="majorHAnsi" w:cs="Times New Roman"/>
      <w:b/>
      <w:color w:val="727CA3" w:themeColor="accent1"/>
      <w:sz w:val="18"/>
      <w:szCs w:val="20"/>
      <w:lang w:eastAsia="ja-JP"/>
    </w:rPr>
  </w:style>
  <w:style w:type="character" w:customStyle="1" w:styleId="SendersAddressChar">
    <w:name w:val="Sender's Address Char"/>
    <w:basedOn w:val="NoSpacingChar"/>
    <w:link w:val="SendersAddress"/>
    <w:uiPriority w:val="1"/>
    <w:rsid w:val="001E3B43"/>
    <w:rPr>
      <w:rFonts w:asciiTheme="majorHAnsi" w:hAnsiTheme="majorHAnsi" w:cs="Times New Roman"/>
      <w:color w:val="9FB8CD" w:themeColor="accent2"/>
      <w:sz w:val="18"/>
      <w:szCs w:val="18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1E3B43"/>
    <w:rPr>
      <w:color w:val="808080"/>
    </w:rPr>
  </w:style>
  <w:style w:type="paragraph" w:customStyle="1" w:styleId="SubsectionDate">
    <w:name w:val="Subsection Date"/>
    <w:basedOn w:val="Section"/>
    <w:link w:val="SubsectionDateChar"/>
    <w:uiPriority w:val="4"/>
    <w:qFormat/>
    <w:rsid w:val="001E3B43"/>
    <w:rPr>
      <w:color w:val="727CA3" w:themeColor="accent1"/>
      <w:sz w:val="18"/>
    </w:rPr>
  </w:style>
  <w:style w:type="paragraph" w:customStyle="1" w:styleId="SubsectionText">
    <w:name w:val="Subsection Text"/>
    <w:basedOn w:val="Normal"/>
    <w:uiPriority w:val="5"/>
    <w:qFormat/>
    <w:rsid w:val="001E3B43"/>
    <w:pPr>
      <w:spacing w:after="320"/>
      <w:contextualSpacing/>
    </w:pPr>
  </w:style>
  <w:style w:type="character" w:customStyle="1" w:styleId="SubsectionDateChar">
    <w:name w:val="Subsection Date Char"/>
    <w:basedOn w:val="SubsectionChar"/>
    <w:link w:val="SubsectionDate"/>
    <w:uiPriority w:val="4"/>
    <w:rsid w:val="001E3B43"/>
    <w:rPr>
      <w:rFonts w:asciiTheme="majorHAnsi" w:hAnsiTheme="majorHAnsi" w:cs="Times New Roman"/>
      <w:b/>
      <w:color w:val="727CA3" w:themeColor="accent1"/>
      <w:sz w:val="18"/>
      <w:szCs w:val="20"/>
      <w:lang w:eastAsia="ja-JP"/>
    </w:rPr>
  </w:style>
  <w:style w:type="paragraph" w:customStyle="1" w:styleId="FooterFirstPage">
    <w:name w:val="Footer First Page"/>
    <w:basedOn w:val="Footer"/>
    <w:uiPriority w:val="34"/>
    <w:rsid w:val="001E3B43"/>
    <w:pPr>
      <w:pBdr>
        <w:top w:val="dashed" w:sz="4" w:space="18" w:color="7F7F7F"/>
      </w:pBdr>
      <w:jc w:val="right"/>
    </w:pPr>
    <w:rPr>
      <w:color w:val="7F7F7F" w:themeColor="text1" w:themeTint="80"/>
      <w:szCs w:val="18"/>
    </w:rPr>
  </w:style>
  <w:style w:type="paragraph" w:customStyle="1" w:styleId="HeaderFirstPage">
    <w:name w:val="Header First Page"/>
    <w:basedOn w:val="Header"/>
    <w:qFormat/>
    <w:rsid w:val="001E3B43"/>
    <w:pPr>
      <w:pBdr>
        <w:bottom w:val="dashed" w:sz="4" w:space="18" w:color="7F7F7F"/>
      </w:pBdr>
      <w:spacing w:line="396" w:lineRule="auto"/>
    </w:pPr>
    <w:rPr>
      <w:color w:val="7F7F7F" w:themeColor="text1" w:themeTint="80"/>
    </w:rPr>
  </w:style>
  <w:style w:type="paragraph" w:customStyle="1" w:styleId="AddressText">
    <w:name w:val="Address Text"/>
    <w:basedOn w:val="NoSpacing"/>
    <w:uiPriority w:val="2"/>
    <w:qFormat/>
    <w:rsid w:val="001E3B43"/>
    <w:pPr>
      <w:spacing w:before="200" w:line="276" w:lineRule="auto"/>
      <w:contextualSpacing/>
      <w:jc w:val="right"/>
    </w:pPr>
    <w:rPr>
      <w:rFonts w:asciiTheme="majorHAnsi" w:hAnsiTheme="majorHAnsi"/>
      <w:color w:val="9FB8CD" w:themeColor="accent2"/>
      <w:sz w:val="18"/>
      <w:lang w:bidi="he-IL"/>
    </w:rPr>
  </w:style>
  <w:style w:type="paragraph" w:customStyle="1" w:styleId="HeaderLeft">
    <w:name w:val="Header Left"/>
    <w:basedOn w:val="Header"/>
    <w:uiPriority w:val="35"/>
    <w:semiHidden/>
    <w:unhideWhenUsed/>
    <w:qFormat/>
    <w:rsid w:val="001E3B43"/>
    <w:pPr>
      <w:pBdr>
        <w:bottom w:val="dashed" w:sz="4" w:space="18" w:color="7F7F7F" w:themeColor="text1" w:themeTint="80"/>
      </w:pBdr>
      <w:spacing w:line="396" w:lineRule="auto"/>
      <w:contextualSpacing/>
    </w:pPr>
    <w:rPr>
      <w:color w:val="7F7F7F" w:themeColor="text1" w:themeTint="80"/>
    </w:rPr>
  </w:style>
  <w:style w:type="paragraph" w:customStyle="1" w:styleId="FooterLeft">
    <w:name w:val="Footer Left"/>
    <w:basedOn w:val="Normal"/>
    <w:next w:val="Subsection"/>
    <w:uiPriority w:val="35"/>
    <w:semiHidden/>
    <w:unhideWhenUsed/>
    <w:qFormat/>
    <w:rsid w:val="001E3B43"/>
    <w:pPr>
      <w:pBdr>
        <w:top w:val="dashed" w:sz="4" w:space="18" w:color="7F7F7F" w:themeColor="text1" w:themeTint="80"/>
      </w:pBdr>
      <w:tabs>
        <w:tab w:val="center" w:pos="4320"/>
        <w:tab w:val="right" w:pos="8640"/>
      </w:tabs>
    </w:pPr>
    <w:rPr>
      <w:color w:val="7F7F7F" w:themeColor="text1" w:themeTint="80"/>
      <w:szCs w:val="18"/>
    </w:rPr>
  </w:style>
  <w:style w:type="paragraph" w:customStyle="1" w:styleId="HeaderRight">
    <w:name w:val="Header Right"/>
    <w:basedOn w:val="Header"/>
    <w:uiPriority w:val="35"/>
    <w:semiHidden/>
    <w:unhideWhenUsed/>
    <w:qFormat/>
    <w:rsid w:val="001E3B43"/>
    <w:pPr>
      <w:pBdr>
        <w:bottom w:val="dashed" w:sz="4" w:space="18" w:color="7F7F7F"/>
      </w:pBdr>
      <w:spacing w:line="396" w:lineRule="auto"/>
      <w:contextualSpacing/>
      <w:jc w:val="right"/>
    </w:pPr>
    <w:rPr>
      <w:color w:val="7F7F7F" w:themeColor="text1" w:themeTint="80"/>
    </w:rPr>
  </w:style>
  <w:style w:type="paragraph" w:customStyle="1" w:styleId="FooterRight">
    <w:name w:val="Footer Right"/>
    <w:basedOn w:val="Footer"/>
    <w:uiPriority w:val="35"/>
    <w:semiHidden/>
    <w:unhideWhenUsed/>
    <w:qFormat/>
    <w:rsid w:val="001E3B43"/>
    <w:pPr>
      <w:pBdr>
        <w:top w:val="dashed" w:sz="4" w:space="18" w:color="7F7F7F"/>
      </w:pBdr>
      <w:jc w:val="right"/>
    </w:pPr>
    <w:rPr>
      <w:color w:val="7F7F7F" w:themeColor="text1" w:themeTint="80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EF67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Origin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36133E161147AAB5929188B3BC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AC74C-BD33-466D-B3C2-D2BEBA77E8DB}"/>
      </w:docPartPr>
      <w:docPartBody>
        <w:p w:rsidR="00F02E62" w:rsidRDefault="00580554" w:rsidP="00580554">
          <w:pPr>
            <w:pStyle w:val="A736133E161147AAB5929188B3BC80BE"/>
          </w:pPr>
          <w:r>
            <w:rPr>
              <w:rStyle w:val="PlaceholderText"/>
            </w:rPr>
            <w:t>Choose a building block.</w:t>
          </w:r>
        </w:p>
      </w:docPartBody>
    </w:docPart>
    <w:docPart>
      <w:docPartPr>
        <w:name w:val="6F709AF090F64F409C137F4A5D1D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717E4-5BC4-4F1A-9896-47EF6D2F8274}"/>
      </w:docPartPr>
      <w:docPartBody>
        <w:p w:rsidR="00F02E62" w:rsidRDefault="00580554" w:rsidP="00580554">
          <w:pPr>
            <w:pStyle w:val="6F709AF090F64F409C137F4A5D1D5337"/>
          </w:pPr>
          <w:r>
            <w:t>[Type your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80554"/>
    <w:rsid w:val="002B371E"/>
    <w:rsid w:val="003F5D28"/>
    <w:rsid w:val="00487038"/>
    <w:rsid w:val="005167C0"/>
    <w:rsid w:val="00580554"/>
    <w:rsid w:val="00625C94"/>
    <w:rsid w:val="0090075D"/>
    <w:rsid w:val="009A14AE"/>
    <w:rsid w:val="00A744E3"/>
    <w:rsid w:val="00B82918"/>
    <w:rsid w:val="00BB0115"/>
    <w:rsid w:val="00C64B5B"/>
    <w:rsid w:val="00E70987"/>
    <w:rsid w:val="00ED7790"/>
    <w:rsid w:val="00F0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7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580554"/>
    <w:rPr>
      <w:color w:val="808080"/>
    </w:rPr>
  </w:style>
  <w:style w:type="paragraph" w:customStyle="1" w:styleId="9FFB18E95E9A4B049F8FD5BC5955AC7E">
    <w:name w:val="9FFB18E95E9A4B049F8FD5BC5955AC7E"/>
    <w:rsid w:val="002B371E"/>
  </w:style>
  <w:style w:type="paragraph" w:customStyle="1" w:styleId="58FD33716DA44EDF8B7C77C1DAC22577">
    <w:name w:val="58FD33716DA44EDF8B7C77C1DAC22577"/>
    <w:rsid w:val="002B371E"/>
  </w:style>
  <w:style w:type="paragraph" w:customStyle="1" w:styleId="B83CE8FCFE4F457F9987450873EC8812">
    <w:name w:val="B83CE8FCFE4F457F9987450873EC8812"/>
    <w:rsid w:val="002B371E"/>
  </w:style>
  <w:style w:type="paragraph" w:customStyle="1" w:styleId="9735E8525B4B48A9A776D90EC9F8008F">
    <w:name w:val="9735E8525B4B48A9A776D90EC9F8008F"/>
    <w:rsid w:val="002B371E"/>
  </w:style>
  <w:style w:type="paragraph" w:customStyle="1" w:styleId="560E5AD61EFB4DF980D6538289033B24">
    <w:name w:val="560E5AD61EFB4DF980D6538289033B24"/>
    <w:rsid w:val="002B371E"/>
  </w:style>
  <w:style w:type="paragraph" w:customStyle="1" w:styleId="0DD58226CD4C467A92F795712215DD58">
    <w:name w:val="0DD58226CD4C467A92F795712215DD58"/>
    <w:rsid w:val="002B371E"/>
  </w:style>
  <w:style w:type="paragraph" w:customStyle="1" w:styleId="D296DF60E43941A9B2263260CAE0159E">
    <w:name w:val="D296DF60E43941A9B2263260CAE0159E"/>
    <w:rsid w:val="002B371E"/>
  </w:style>
  <w:style w:type="paragraph" w:customStyle="1" w:styleId="DCD5BD95275D4429B650BABF4467283E">
    <w:name w:val="DCD5BD95275D4429B650BABF4467283E"/>
    <w:rsid w:val="002B371E"/>
  </w:style>
  <w:style w:type="paragraph" w:customStyle="1" w:styleId="SubsectionDate">
    <w:name w:val="Subsection Date"/>
    <w:basedOn w:val="Normal"/>
    <w:link w:val="SubsectionDateChar"/>
    <w:uiPriority w:val="4"/>
    <w:qFormat/>
    <w:rsid w:val="002B371E"/>
    <w:pPr>
      <w:spacing w:after="120" w:line="240" w:lineRule="auto"/>
      <w:contextualSpacing/>
    </w:pPr>
    <w:rPr>
      <w:rFonts w:asciiTheme="majorHAnsi" w:eastAsiaTheme="minorHAnsi" w:hAnsiTheme="majorHAnsi" w:cs="Times New Roman"/>
      <w:color w:val="4F81BD" w:themeColor="accent1"/>
      <w:sz w:val="18"/>
      <w:szCs w:val="20"/>
      <w:lang w:eastAsia="ja-JP"/>
    </w:rPr>
  </w:style>
  <w:style w:type="character" w:customStyle="1" w:styleId="SubsectionDateChar">
    <w:name w:val="Subsection Date Char"/>
    <w:basedOn w:val="DefaultParagraphFont"/>
    <w:link w:val="SubsectionDate"/>
    <w:uiPriority w:val="4"/>
    <w:rsid w:val="002B371E"/>
    <w:rPr>
      <w:rFonts w:asciiTheme="majorHAnsi" w:eastAsiaTheme="minorHAnsi" w:hAnsiTheme="majorHAnsi" w:cs="Times New Roman"/>
      <w:color w:val="4F81BD" w:themeColor="accent1"/>
      <w:sz w:val="18"/>
      <w:szCs w:val="20"/>
      <w:lang w:eastAsia="ja-JP"/>
    </w:rPr>
  </w:style>
  <w:style w:type="paragraph" w:customStyle="1" w:styleId="4BEFCFD124F645C08B37EFD3511ABCEB">
    <w:name w:val="4BEFCFD124F645C08B37EFD3511ABCEB"/>
    <w:rsid w:val="002B371E"/>
  </w:style>
  <w:style w:type="paragraph" w:customStyle="1" w:styleId="487C0F66549A41E8890F901700F6DE88">
    <w:name w:val="487C0F66549A41E8890F901700F6DE88"/>
    <w:rsid w:val="002B371E"/>
  </w:style>
  <w:style w:type="paragraph" w:customStyle="1" w:styleId="EBC66062A40A4DE6AD236976C893952A">
    <w:name w:val="EBC66062A40A4DE6AD236976C893952A"/>
    <w:rsid w:val="002B371E"/>
  </w:style>
  <w:style w:type="paragraph" w:customStyle="1" w:styleId="2894D8AC36F14A1792FC5F8663367438">
    <w:name w:val="2894D8AC36F14A1792FC5F8663367438"/>
    <w:rsid w:val="002B371E"/>
  </w:style>
  <w:style w:type="paragraph" w:customStyle="1" w:styleId="751A7876CFCA432787A161030B2C1293">
    <w:name w:val="751A7876CFCA432787A161030B2C1293"/>
    <w:rsid w:val="002B371E"/>
  </w:style>
  <w:style w:type="paragraph" w:customStyle="1" w:styleId="9D656AAD79EE449CB091FA0AC46B1300">
    <w:name w:val="9D656AAD79EE449CB091FA0AC46B1300"/>
    <w:rsid w:val="002B371E"/>
  </w:style>
  <w:style w:type="paragraph" w:customStyle="1" w:styleId="B8D1E3D3AC364194BF9DB84EBCE26708">
    <w:name w:val="B8D1E3D3AC364194BF9DB84EBCE26708"/>
    <w:rsid w:val="002B371E"/>
  </w:style>
  <w:style w:type="paragraph" w:customStyle="1" w:styleId="B00A30ECEC11400E9034082B56AFE680">
    <w:name w:val="B00A30ECEC11400E9034082B56AFE680"/>
    <w:rsid w:val="002B371E"/>
  </w:style>
  <w:style w:type="paragraph" w:customStyle="1" w:styleId="8923BC57B08F4A679AA70A1437CAD4E4">
    <w:name w:val="8923BC57B08F4A679AA70A1437CAD4E4"/>
    <w:rsid w:val="002B371E"/>
  </w:style>
  <w:style w:type="paragraph" w:customStyle="1" w:styleId="E10204D06DCE4EBCA837B9069205D42D">
    <w:name w:val="E10204D06DCE4EBCA837B9069205D42D"/>
    <w:rsid w:val="00580554"/>
  </w:style>
  <w:style w:type="paragraph" w:customStyle="1" w:styleId="FB7B792381744A688B626E7C047A51DB">
    <w:name w:val="FB7B792381744A688B626E7C047A51DB"/>
    <w:rsid w:val="00580554"/>
  </w:style>
  <w:style w:type="paragraph" w:customStyle="1" w:styleId="70FDF8A026E14378BEABE6856EDAE62F">
    <w:name w:val="70FDF8A026E14378BEABE6856EDAE62F"/>
    <w:rsid w:val="00580554"/>
  </w:style>
  <w:style w:type="paragraph" w:customStyle="1" w:styleId="E42BF8186E604BCABF13F18CBFC257B6">
    <w:name w:val="E42BF8186E604BCABF13F18CBFC257B6"/>
    <w:rsid w:val="00580554"/>
  </w:style>
  <w:style w:type="paragraph" w:customStyle="1" w:styleId="336D73BC5B2A4A9F930E951DB86B068C">
    <w:name w:val="336D73BC5B2A4A9F930E951DB86B068C"/>
    <w:rsid w:val="00580554"/>
  </w:style>
  <w:style w:type="paragraph" w:customStyle="1" w:styleId="01009C7C564947A894DC3D27A2E304AF">
    <w:name w:val="01009C7C564947A894DC3D27A2E304AF"/>
    <w:rsid w:val="00580554"/>
  </w:style>
  <w:style w:type="paragraph" w:customStyle="1" w:styleId="A6D71ACDE22648D391FDADB33B86C107">
    <w:name w:val="A6D71ACDE22648D391FDADB33B86C107"/>
    <w:rsid w:val="00580554"/>
  </w:style>
  <w:style w:type="paragraph" w:customStyle="1" w:styleId="EE3B5FF09D6044D38D4D0998F8C3AF0B">
    <w:name w:val="EE3B5FF09D6044D38D4D0998F8C3AF0B"/>
    <w:rsid w:val="00580554"/>
  </w:style>
  <w:style w:type="paragraph" w:customStyle="1" w:styleId="C8EABCF4A1BA40DD81525A09654701C2">
    <w:name w:val="C8EABCF4A1BA40DD81525A09654701C2"/>
    <w:rsid w:val="00580554"/>
  </w:style>
  <w:style w:type="paragraph" w:customStyle="1" w:styleId="748BFC45788D42639432C6B9358A8F0C">
    <w:name w:val="748BFC45788D42639432C6B9358A8F0C"/>
    <w:rsid w:val="00580554"/>
  </w:style>
  <w:style w:type="paragraph" w:customStyle="1" w:styleId="92F2B5FCF2DC496DA3D63D7DDFE5B147">
    <w:name w:val="92F2B5FCF2DC496DA3D63D7DDFE5B147"/>
    <w:rsid w:val="00580554"/>
  </w:style>
  <w:style w:type="paragraph" w:customStyle="1" w:styleId="A736133E161147AAB5929188B3BC80BE">
    <w:name w:val="A736133E161147AAB5929188B3BC80BE"/>
    <w:rsid w:val="00580554"/>
  </w:style>
  <w:style w:type="paragraph" w:customStyle="1" w:styleId="6F709AF090F64F409C137F4A5D1D5337">
    <w:name w:val="6F709AF090F64F409C137F4A5D1D5337"/>
    <w:rsid w:val="00580554"/>
  </w:style>
  <w:style w:type="paragraph" w:customStyle="1" w:styleId="B4CBFC0BF5594AF6AF1BC6B8EFCBE2B3">
    <w:name w:val="B4CBFC0BF5594AF6AF1BC6B8EFCBE2B3"/>
    <w:rsid w:val="00580554"/>
  </w:style>
  <w:style w:type="paragraph" w:customStyle="1" w:styleId="00E08F4A17374DEA99E98A609924FA29">
    <w:name w:val="00E08F4A17374DEA99E98A609924FA29"/>
    <w:rsid w:val="00580554"/>
  </w:style>
  <w:style w:type="paragraph" w:customStyle="1" w:styleId="2FA9919AD69B4319AE4D4D4781618368">
    <w:name w:val="2FA9919AD69B4319AE4D4D4781618368"/>
    <w:rsid w:val="00580554"/>
  </w:style>
  <w:style w:type="paragraph" w:customStyle="1" w:styleId="73EB42F4905744D593FD9EC0B680764B">
    <w:name w:val="73EB42F4905744D593FD9EC0B680764B"/>
    <w:rsid w:val="00580554"/>
  </w:style>
  <w:style w:type="paragraph" w:customStyle="1" w:styleId="5AE6F5603B294779B7F2B5F650B2610B">
    <w:name w:val="5AE6F5603B294779B7F2B5F650B2610B"/>
    <w:rsid w:val="00580554"/>
  </w:style>
  <w:style w:type="paragraph" w:customStyle="1" w:styleId="887D79731BE4411E9DFD0F19F81174DB">
    <w:name w:val="887D79731BE4411E9DFD0F19F81174DB"/>
    <w:rsid w:val="00580554"/>
  </w:style>
  <w:style w:type="paragraph" w:customStyle="1" w:styleId="C049F3264EAD4620A6DC1E0AFF3F1D74">
    <w:name w:val="C049F3264EAD4620A6DC1E0AFF3F1D74"/>
    <w:rsid w:val="00580554"/>
  </w:style>
  <w:style w:type="paragraph" w:customStyle="1" w:styleId="2991B43F4D79491CBD3758EC5C3DA9C6">
    <w:name w:val="2991B43F4D79491CBD3758EC5C3DA9C6"/>
    <w:rsid w:val="00580554"/>
  </w:style>
  <w:style w:type="paragraph" w:customStyle="1" w:styleId="4967B0C278C44ABC96676836AC88D6BB">
    <w:name w:val="4967B0C278C44ABC96676836AC88D6BB"/>
    <w:rsid w:val="00580554"/>
  </w:style>
  <w:style w:type="paragraph" w:customStyle="1" w:styleId="10B2A54F631946DE80FF977E93D7DAF1">
    <w:name w:val="10B2A54F631946DE80FF977E93D7DAF1"/>
    <w:rsid w:val="002B371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EA257-878D-48ED-B352-94E89FDD322F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4C073902-8DB6-4A0E-AA72-024C210C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OriginResume</Template>
  <TotalTime>261</TotalTime>
  <Pages>1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Faisal Ali Hassan Ali Alzarooni</dc:creator>
  <cp:lastModifiedBy>Widows 7 Professioal</cp:lastModifiedBy>
  <cp:revision>18</cp:revision>
  <dcterms:created xsi:type="dcterms:W3CDTF">2014-09-13T03:25:00Z</dcterms:created>
  <dcterms:modified xsi:type="dcterms:W3CDTF">2018-04-20T08:36:00Z</dcterms:modified>
</cp:coreProperties>
</file>